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86305E" w14:textId="5368F4F7" w:rsidR="00E346E7" w:rsidRPr="00E346E7" w:rsidRDefault="00F40013" w:rsidP="00206C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                                </w:t>
      </w:r>
    </w:p>
    <w:p w14:paraId="0EFA5E58" w14:textId="13D73D4F" w:rsidR="00E346E7" w:rsidRPr="00E346E7" w:rsidRDefault="00FD37D4" w:rsidP="00FD37D4">
      <w:pPr>
        <w:spacing w:after="120" w:line="288" w:lineRule="auto"/>
        <w:ind w:left="4205" w:right="10" w:hanging="10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FD37D4">
        <w:rPr>
          <w:rFonts w:ascii="Times New Roman" w:eastAsia="Times New Roman" w:hAnsi="Times New Roman" w:cs="Times New Roman"/>
          <w:lang w:val="ru-RU"/>
        </w:rPr>
        <w:tab/>
      </w:r>
    </w:p>
    <w:p w14:paraId="7B1D8281" w14:textId="682D9F81" w:rsidR="00510519" w:rsidRPr="00510519" w:rsidRDefault="00B41751" w:rsidP="00FD37D4">
      <w:pPr>
        <w:rPr>
          <w:rFonts w:ascii="Times New Roman" w:hAnsi="Times New Roman" w:cs="Times New Roman"/>
          <w:sz w:val="20"/>
          <w:szCs w:val="20"/>
          <w:lang w:val="ru-RU"/>
        </w:rPr>
        <w:sectPr w:rsidR="00510519" w:rsidRPr="00510519">
          <w:pgSz w:w="11900" w:h="16840"/>
          <w:pgMar w:top="298" w:right="860" w:bottom="1208" w:left="738" w:header="720" w:footer="720" w:gutter="0"/>
          <w:cols w:space="720" w:equalWidth="0">
            <w:col w:w="10302" w:space="0"/>
          </w:cols>
          <w:docGrid w:linePitch="360"/>
        </w:sectPr>
      </w:pPr>
      <w:r>
        <w:rPr>
          <w:rFonts w:ascii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 wp14:anchorId="51FAFF27" wp14:editId="5EDB7568">
            <wp:extent cx="6541770" cy="8991931"/>
            <wp:effectExtent l="0" t="0" r="0" b="0"/>
            <wp:docPr id="1" name="Рисунок 1" descr="C:\Users\Ната\Desktop\Раб.ната 2023\литра 1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\Desktop\Раб.ната 2023\литра 1кл 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770" cy="8991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439EB70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Рабочая программа учебного предмета «Литературное чтение»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 духовно-нравственного развития, воспитания и социализации обучающихся, сформулированные в Примерной программе воспитания.</w:t>
      </w:r>
      <w:proofErr w:type="gramEnd"/>
    </w:p>
    <w:p w14:paraId="5D09EB0C" w14:textId="77777777" w:rsidR="00507DBD" w:rsidRDefault="00507DBD" w:rsidP="00507DBD">
      <w:pPr>
        <w:pStyle w:val="a9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ОБЩАЯ ХАРАКТЕРИСТИКА УЧЕБНОГО ПРЕДМЕТА "ЛИТЕРАТУРНОЕ ЧТЕНИЕ"</w:t>
      </w:r>
    </w:p>
    <w:p w14:paraId="608B1083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14:paraId="520553AC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14:paraId="3167BE68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основу отбора произведений положены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общедидактические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принципы обучения: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соответствие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возрастным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грамотности младшего школьника, а также возможность достижения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14:paraId="74007C36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Планируемые результаты включают личностные,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14:paraId="51AA1B0D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05DCB03F" w14:textId="197C40A1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Освоение программы по предмету «Литературное чтение» в 1 классе начинается вводным интегрированным курсом «Обучение грамоте»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</w:t>
      </w:r>
      <w:r w:rsidR="003A4699">
        <w:rPr>
          <w:rFonts w:ascii="Times New Roman" w:hAnsi="Times New Roman" w:cs="Times New Roman"/>
          <w:sz w:val="24"/>
          <w:szCs w:val="24"/>
          <w:lang w:val="ru-RU"/>
        </w:rPr>
        <w:t>отводится не менее 10 недель, суммарно 132ч.</w:t>
      </w:r>
    </w:p>
    <w:p w14:paraId="7E621149" w14:textId="77777777" w:rsidR="00507DBD" w:rsidRDefault="00507DBD" w:rsidP="00507DBD">
      <w:pPr>
        <w:pStyle w:val="a9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ЦЕЛИ ИЗУЧЕНИЯ УЧЕБНОГО ПРЕДМЕТА "ЛИТЕРАТУРНОЕ ЧТЕНИЕ"</w:t>
      </w:r>
    </w:p>
    <w:p w14:paraId="133E2AC3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Приоритетная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цель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</w:r>
    </w:p>
    <w:p w14:paraId="52FB3D73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14:paraId="0B7150FA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153C4563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14:paraId="443EB424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3491A65D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творчества.</w:t>
      </w:r>
    </w:p>
    <w:p w14:paraId="52A81D18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</w:r>
      <w:proofErr w:type="gramEnd"/>
    </w:p>
    <w:p w14:paraId="1670FD5C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14:paraId="07B46B85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2F8D9087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4EE6242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283C684D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07A2226" w14:textId="77777777" w:rsidR="00507DBD" w:rsidRDefault="00507DBD" w:rsidP="00507DBD">
      <w:pPr>
        <w:pStyle w:val="a9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СОДЕРЖАНИЕ УЧЕБНОГО ПРЕДМЕТА</w:t>
      </w:r>
    </w:p>
    <w:p w14:paraId="587CCCEB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Сказка фольклорная (народная) и литературная (авторская).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14:paraId="46CE274A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Учимся уму-разуму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Произведения одной темы, но разных жанров: рассказ, стихотворение, сказка (общее представление на 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примере 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6FAFC"/>
          <w:lang w:val="ru-RU"/>
        </w:rPr>
        <w:t>на примере произведений о детях.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6FAFC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М.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Пляцковский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«Добрая лошадь». В.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Осеева «Кто хозяин? ». В.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Осеева «На катке». В.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Голявкин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«Про то, для кого Вовка учится». Е.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Пермяк «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Самое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страшное». С.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Востоков «Кто кого». И.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Бутмин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«Клоун». Е.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Пермяк «Бумажный змей». В.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Берестов «Серёжа и гвозди». Е. Ильина «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Чик-чик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ножницами». Краткий пересказ произведений. Сравнение произведений. 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14:paraId="6DC62C81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Читаем о родной природе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i/>
          <w:i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Расширение и обобщение представлений о Родине на примере произведений о природе. Л. Толстой «Солнце и ветер». В. Бианки «Синичкин календарь». Э.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Мошковская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«Лед тронулся». И. Соколов-Микитов «Русский лес». Загадки. Песенка. Русская народная песня «Берёзонька». С. Маршак «Апрель». Пришвин «Лесная капель». Г.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Скребицкий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«Мать». Настроение произведений. Картины природы. Средства художественной выразительности. Выразительное чтение произведений. Создание словесных картин.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14:paraId="66A63CE8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Устное народное творчество — малые фольклорные жанры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(не менее шести произведений).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Многообразие малых жанров устного народного творчества: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потешка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 загадка, пословица, их назначение (веселить, потешать, играть, поучать).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Особенности разных малых фольклорных жанров.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Потешка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— игровой фольклор. Загадки — средство воспитания живости ума, сообразительности. Пословицы — проявление народной мудрости, средство воспитания понимания жизненных правил.</w:t>
      </w:r>
    </w:p>
    <w:p w14:paraId="127B8DCA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О наших друзьях животных (трёх-четырёх авторов по выбору). Животные — герои произведений. Цель и назначение произведений о взаимоотношениях человека и животных —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нравственно-этических понятий: любовь и забота о животных.</w:t>
      </w:r>
    </w:p>
    <w:p w14:paraId="28FB3B60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Фольклорные и авторские произведения о чудесах и фантазии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(не менее трёх произведений).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необычными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, сказочными, фантастическими.</w:t>
      </w:r>
    </w:p>
    <w:p w14:paraId="4921A62B" w14:textId="77777777" w:rsid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Библиографическая культура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(работа с детской книгой).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Представление о том, что книга — 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14:paraId="2AF0A6B9" w14:textId="77777777" w:rsidR="00507DBD" w:rsidRPr="003A4699" w:rsidRDefault="00507DBD" w:rsidP="00507DBD">
      <w:pPr>
        <w:pStyle w:val="a9"/>
        <w:spacing w:line="36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3A4699">
        <w:rPr>
          <w:rFonts w:ascii="Times New Roman" w:hAnsi="Times New Roman" w:cs="Times New Roman"/>
          <w:b/>
          <w:bCs/>
          <w:lang w:val="ru-RU"/>
        </w:rPr>
        <w:t>ПЛАНИРУЕМЫЕ ОБРАЗОВАТЕЛЬНЫЕ РЕЗУЛЬТАТЫ</w:t>
      </w:r>
    </w:p>
    <w:p w14:paraId="6D38DEA5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 xml:space="preserve">Изучение литературного чтения в 1 классе направлено на достижение </w:t>
      </w:r>
      <w:proofErr w:type="gramStart"/>
      <w:r w:rsidRPr="003A4699">
        <w:rPr>
          <w:rFonts w:ascii="Times New Roman" w:hAnsi="Times New Roman" w:cs="Times New Roman"/>
          <w:lang w:val="ru-RU"/>
        </w:rPr>
        <w:t>обучающимися</w:t>
      </w:r>
      <w:proofErr w:type="gramEnd"/>
      <w:r w:rsidRPr="003A4699">
        <w:rPr>
          <w:rFonts w:ascii="Times New Roman" w:hAnsi="Times New Roman" w:cs="Times New Roman"/>
          <w:lang w:val="ru-RU"/>
        </w:rPr>
        <w:t xml:space="preserve"> личностных, </w:t>
      </w:r>
      <w:proofErr w:type="spellStart"/>
      <w:r w:rsidRPr="003A4699">
        <w:rPr>
          <w:rFonts w:ascii="Times New Roman" w:hAnsi="Times New Roman" w:cs="Times New Roman"/>
          <w:lang w:val="ru-RU"/>
        </w:rPr>
        <w:t>метапредметных</w:t>
      </w:r>
      <w:proofErr w:type="spellEnd"/>
      <w:r w:rsidRPr="003A4699">
        <w:rPr>
          <w:rFonts w:ascii="Times New Roman" w:hAnsi="Times New Roman" w:cs="Times New Roman"/>
          <w:lang w:val="ru-RU"/>
        </w:rPr>
        <w:t xml:space="preserve"> и предметных результатов освоения учебного предмета.</w:t>
      </w:r>
    </w:p>
    <w:p w14:paraId="39C25F2C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b/>
          <w:bCs/>
          <w:lang w:val="ru-RU"/>
        </w:rPr>
      </w:pPr>
      <w:r w:rsidRPr="003A4699">
        <w:rPr>
          <w:rFonts w:ascii="Times New Roman" w:hAnsi="Times New Roman" w:cs="Times New Roman"/>
          <w:b/>
          <w:bCs/>
          <w:lang w:val="ru-RU"/>
        </w:rPr>
        <w:t>ЛИЧНОСТНЫЕ РЕЗУЛЬТАТЫ</w:t>
      </w:r>
    </w:p>
    <w:p w14:paraId="70C9DEF1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0B7ABA17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b/>
          <w:bCs/>
          <w:lang w:val="ru-RU"/>
        </w:rPr>
      </w:pPr>
      <w:r w:rsidRPr="003A4699">
        <w:rPr>
          <w:rFonts w:ascii="Times New Roman" w:hAnsi="Times New Roman" w:cs="Times New Roman"/>
          <w:b/>
          <w:bCs/>
          <w:lang w:val="ru-RU"/>
        </w:rPr>
        <w:t>Гражданско-патриотическое воспитание:</w:t>
      </w:r>
    </w:p>
    <w:p w14:paraId="7E41C59D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3C472041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0FAD4026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04829FD1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b/>
          <w:bCs/>
          <w:lang w:val="ru-RU"/>
        </w:rPr>
      </w:pPr>
      <w:r w:rsidRPr="003A4699">
        <w:rPr>
          <w:rFonts w:ascii="Times New Roman" w:hAnsi="Times New Roman" w:cs="Times New Roman"/>
          <w:b/>
          <w:bCs/>
          <w:lang w:val="ru-RU"/>
        </w:rPr>
        <w:t>Духовно-нравственное воспитание:</w:t>
      </w:r>
    </w:p>
    <w:p w14:paraId="2239B645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1B124864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выбора.</w:t>
      </w:r>
    </w:p>
    <w:p w14:paraId="276FD735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lastRenderedPageBreak/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окраске.</w:t>
      </w:r>
    </w:p>
    <w:p w14:paraId="089FCC8C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неприятие любых форм поведения, направленных на причинение физического и морального вреда другим людям</w:t>
      </w:r>
      <w:r w:rsidRPr="003A4699">
        <w:rPr>
          <w:rFonts w:ascii="Times New Roman" w:hAnsi="Times New Roman" w:cs="Times New Roman"/>
        </w:rPr>
        <w:t> </w:t>
      </w:r>
    </w:p>
    <w:p w14:paraId="7576C47D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b/>
          <w:bCs/>
          <w:lang w:val="ru-RU"/>
        </w:rPr>
      </w:pPr>
      <w:r w:rsidRPr="003A4699">
        <w:rPr>
          <w:rFonts w:ascii="Times New Roman" w:hAnsi="Times New Roman" w:cs="Times New Roman"/>
          <w:b/>
          <w:bCs/>
          <w:lang w:val="ru-RU"/>
        </w:rPr>
        <w:t>Эстетическое воспитание:</w:t>
      </w:r>
    </w:p>
    <w:p w14:paraId="685CE100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4E30A4ED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приобретение эстетического опыта</w:t>
      </w:r>
      <w:r w:rsidRPr="003A4699">
        <w:rPr>
          <w:rFonts w:ascii="Times New Roman" w:hAnsi="Times New Roman" w:cs="Times New Roman"/>
        </w:rPr>
        <w:t> </w:t>
      </w:r>
      <w:r w:rsidRPr="003A4699">
        <w:rPr>
          <w:rFonts w:ascii="Times New Roman" w:hAnsi="Times New Roman" w:cs="Times New Roman"/>
          <w:lang w:val="ru-RU"/>
        </w:rPr>
        <w:t xml:space="preserve"> слушания,</w:t>
      </w:r>
      <w:r w:rsidRPr="003A4699">
        <w:rPr>
          <w:rFonts w:ascii="Times New Roman" w:hAnsi="Times New Roman" w:cs="Times New Roman"/>
        </w:rPr>
        <w:t> </w:t>
      </w:r>
      <w:r w:rsidRPr="003A4699">
        <w:rPr>
          <w:rFonts w:ascii="Times New Roman" w:hAnsi="Times New Roman" w:cs="Times New Roman"/>
          <w:lang w:val="ru-RU"/>
        </w:rPr>
        <w:t xml:space="preserve"> чтения и эмоционально-эстетической оценки произведений фольклора и художественной литературы;</w:t>
      </w:r>
    </w:p>
    <w:p w14:paraId="3B33EF77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52767A20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b/>
          <w:bCs/>
          <w:lang w:val="ru-RU"/>
        </w:rPr>
        <w:t>Физическое воспитание</w:t>
      </w:r>
      <w:r w:rsidRPr="003A4699">
        <w:rPr>
          <w:rFonts w:ascii="Times New Roman" w:hAnsi="Times New Roman" w:cs="Times New Roman"/>
          <w:lang w:val="ru-RU"/>
        </w:rPr>
        <w:t>, формирование культуры здоровья эмоционального благополучия:</w:t>
      </w:r>
    </w:p>
    <w:p w14:paraId="26380BEC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соблюдение правил</w:t>
      </w:r>
      <w:r w:rsidRPr="003A4699">
        <w:rPr>
          <w:rFonts w:ascii="Times New Roman" w:hAnsi="Times New Roman" w:cs="Times New Roman"/>
        </w:rPr>
        <w:t> </w:t>
      </w:r>
      <w:r w:rsidRPr="003A4699">
        <w:rPr>
          <w:rFonts w:ascii="Times New Roman" w:hAnsi="Times New Roman" w:cs="Times New Roman"/>
          <w:lang w:val="ru-RU"/>
        </w:rPr>
        <w:t>здорового</w:t>
      </w:r>
      <w:r w:rsidRPr="003A4699">
        <w:rPr>
          <w:rFonts w:ascii="Times New Roman" w:hAnsi="Times New Roman" w:cs="Times New Roman"/>
        </w:rPr>
        <w:t> </w:t>
      </w:r>
      <w:r w:rsidRPr="003A4699">
        <w:rPr>
          <w:rFonts w:ascii="Times New Roman" w:hAnsi="Times New Roman" w:cs="Times New Roman"/>
          <w:lang w:val="ru-RU"/>
        </w:rPr>
        <w:t>и</w:t>
      </w:r>
      <w:r w:rsidRPr="003A4699">
        <w:rPr>
          <w:rFonts w:ascii="Times New Roman" w:hAnsi="Times New Roman" w:cs="Times New Roman"/>
        </w:rPr>
        <w:t> </w:t>
      </w:r>
      <w:r w:rsidRPr="003A4699">
        <w:rPr>
          <w:rFonts w:ascii="Times New Roman" w:hAnsi="Times New Roman" w:cs="Times New Roman"/>
          <w:lang w:val="ru-RU"/>
        </w:rPr>
        <w:t>безопасного</w:t>
      </w:r>
      <w:r w:rsidRPr="003A4699">
        <w:rPr>
          <w:rFonts w:ascii="Times New Roman" w:hAnsi="Times New Roman" w:cs="Times New Roman"/>
        </w:rPr>
        <w:t> </w:t>
      </w:r>
      <w:r w:rsidRPr="003A4699">
        <w:rPr>
          <w:rFonts w:ascii="Times New Roman" w:hAnsi="Times New Roman" w:cs="Times New Roman"/>
          <w:lang w:val="ru-RU"/>
        </w:rPr>
        <w:t>(для</w:t>
      </w:r>
      <w:r w:rsidRPr="003A4699">
        <w:rPr>
          <w:rFonts w:ascii="Times New Roman" w:hAnsi="Times New Roman" w:cs="Times New Roman"/>
        </w:rPr>
        <w:t> </w:t>
      </w:r>
      <w:r w:rsidRPr="003A4699">
        <w:rPr>
          <w:rFonts w:ascii="Times New Roman" w:hAnsi="Times New Roman" w:cs="Times New Roman"/>
          <w:lang w:val="ru-RU"/>
        </w:rPr>
        <w:t>себя и других людей) образа жизни в окружающей среде (в том числе информационной);</w:t>
      </w:r>
    </w:p>
    <w:p w14:paraId="4F2E1E99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бережное отношение к физическому и психическому здоровью.</w:t>
      </w:r>
    </w:p>
    <w:p w14:paraId="3758A076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b/>
          <w:bCs/>
          <w:lang w:val="ru-RU"/>
        </w:rPr>
      </w:pPr>
      <w:r w:rsidRPr="003A4699">
        <w:rPr>
          <w:rFonts w:ascii="Times New Roman" w:hAnsi="Times New Roman" w:cs="Times New Roman"/>
          <w:b/>
          <w:bCs/>
          <w:lang w:val="ru-RU"/>
        </w:rPr>
        <w:t>Трудовое воспитание:</w:t>
      </w:r>
    </w:p>
    <w:p w14:paraId="5E109047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3C7BE396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b/>
          <w:bCs/>
          <w:lang w:val="ru-RU"/>
        </w:rPr>
      </w:pPr>
      <w:r w:rsidRPr="003A4699">
        <w:rPr>
          <w:rFonts w:ascii="Times New Roman" w:hAnsi="Times New Roman" w:cs="Times New Roman"/>
          <w:b/>
          <w:bCs/>
          <w:lang w:val="ru-RU"/>
        </w:rPr>
        <w:t>Экологическое воспитание:</w:t>
      </w:r>
    </w:p>
    <w:p w14:paraId="77D6CBA1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064ECD0A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неприятие действий, приносящих ей вред.</w:t>
      </w:r>
    </w:p>
    <w:p w14:paraId="181C9B54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Ценности научного познания:</w:t>
      </w:r>
    </w:p>
    <w:p w14:paraId="1C7F9CD1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66AFB359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овладение смысловым чтением для решения различного уровня учебных и жизненных задач;</w:t>
      </w:r>
    </w:p>
    <w:p w14:paraId="7D804AB9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3DBFA2E7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b/>
          <w:bCs/>
          <w:lang w:val="ru-RU"/>
        </w:rPr>
      </w:pPr>
      <w:r w:rsidRPr="003A4699">
        <w:rPr>
          <w:rFonts w:ascii="Times New Roman" w:hAnsi="Times New Roman" w:cs="Times New Roman"/>
          <w:b/>
          <w:bCs/>
          <w:lang w:val="ru-RU"/>
        </w:rPr>
        <w:t>МЕТАПРЕДМЕТНЫЕ РЕЗУЛЬТАТЫ</w:t>
      </w:r>
    </w:p>
    <w:p w14:paraId="7BD94FF5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3A4699">
        <w:rPr>
          <w:rFonts w:ascii="Times New Roman" w:hAnsi="Times New Roman" w:cs="Times New Roman"/>
          <w:lang w:val="ru-RU"/>
        </w:rPr>
        <w:t>обучающихся</w:t>
      </w:r>
      <w:proofErr w:type="gramEnd"/>
      <w:r w:rsidRPr="003A4699">
        <w:rPr>
          <w:rFonts w:ascii="Times New Roman" w:hAnsi="Times New Roman" w:cs="Times New Roman"/>
          <w:lang w:val="ru-RU"/>
        </w:rPr>
        <w:t xml:space="preserve"> будут сформированы познавательные универсальные учебные действия:</w:t>
      </w:r>
    </w:p>
    <w:p w14:paraId="5ADD5440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i/>
          <w:iCs/>
          <w:lang w:val="ru-RU"/>
        </w:rPr>
        <w:t>базовые логические действия:</w:t>
      </w:r>
    </w:p>
    <w:p w14:paraId="77F60AF7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350F9F44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объединять произведения по жанру, авторской принадлежности;</w:t>
      </w:r>
    </w:p>
    <w:p w14:paraId="335DBF28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2E7B3800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lastRenderedPageBreak/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48202301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13EBB063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 w14:paraId="53DA8355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i/>
          <w:iCs/>
          <w:lang w:val="ru-RU"/>
        </w:rPr>
        <w:t>базовые исследовательские действия:</w:t>
      </w:r>
    </w:p>
    <w:p w14:paraId="00ED24A8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14:paraId="24A3ED2A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формулировать с помощью учителя цель, планировать изменения объекта, ситуации.</w:t>
      </w:r>
    </w:p>
    <w:p w14:paraId="3FCE3D93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3A4699">
        <w:rPr>
          <w:rFonts w:ascii="Times New Roman" w:hAnsi="Times New Roman" w:cs="Times New Roman"/>
          <w:lang w:val="ru-RU"/>
        </w:rPr>
        <w:t>подходящий</w:t>
      </w:r>
      <w:proofErr w:type="gramEnd"/>
      <w:r w:rsidRPr="003A4699">
        <w:rPr>
          <w:rFonts w:ascii="Times New Roman" w:hAnsi="Times New Roman" w:cs="Times New Roman"/>
          <w:lang w:val="ru-RU"/>
        </w:rPr>
        <w:t xml:space="preserve"> (на основе предложенных критериев);</w:t>
      </w:r>
    </w:p>
    <w:p w14:paraId="661D0329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проводить по предложенному плану опыт, несложное исследование по установлению особенностей</w:t>
      </w:r>
      <w:r w:rsidRPr="003A4699">
        <w:rPr>
          <w:rFonts w:ascii="Times New Roman" w:hAnsi="Times New Roman" w:cs="Times New Roman"/>
        </w:rPr>
        <w:t> </w:t>
      </w:r>
      <w:r w:rsidRPr="003A4699">
        <w:rPr>
          <w:rFonts w:ascii="Times New Roman" w:hAnsi="Times New Roman" w:cs="Times New Roman"/>
          <w:lang w:val="ru-RU"/>
        </w:rPr>
        <w:t>объекта изучения и связей между объектами (часть — целое, причина — следствие);</w:t>
      </w:r>
    </w:p>
    <w:p w14:paraId="020F1A75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1876B6D3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1D50789A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i/>
          <w:iCs/>
          <w:lang w:val="ru-RU"/>
        </w:rPr>
        <w:t>работа с информацией:</w:t>
      </w:r>
    </w:p>
    <w:p w14:paraId="332F5C0D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выбирать источник получения информации;</w:t>
      </w:r>
    </w:p>
    <w:p w14:paraId="3AEB29BA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6AAC9797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7A405F95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129FCE45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7B8D95A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самостоятельно создавать схемы, таблицы для представления информации.</w:t>
      </w:r>
    </w:p>
    <w:p w14:paraId="29771296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proofErr w:type="gramStart"/>
      <w:r w:rsidRPr="003A4699">
        <w:rPr>
          <w:rFonts w:ascii="Times New Roman" w:hAnsi="Times New Roman" w:cs="Times New Roman"/>
          <w:lang w:val="ru-RU"/>
        </w:rPr>
        <w:t>К концу обучения в начальной школе у обучающегося формируются</w:t>
      </w:r>
      <w:r w:rsidRPr="003A4699">
        <w:rPr>
          <w:rFonts w:ascii="Times New Roman" w:hAnsi="Times New Roman" w:cs="Times New Roman"/>
        </w:rPr>
        <w:t> </w:t>
      </w:r>
      <w:r w:rsidRPr="003A4699">
        <w:rPr>
          <w:rFonts w:ascii="Times New Roman" w:hAnsi="Times New Roman" w:cs="Times New Roman"/>
          <w:lang w:val="ru-RU"/>
        </w:rPr>
        <w:t>коммуникативные</w:t>
      </w:r>
      <w:r w:rsidRPr="003A4699">
        <w:rPr>
          <w:rFonts w:ascii="Times New Roman" w:hAnsi="Times New Roman" w:cs="Times New Roman"/>
        </w:rPr>
        <w:t> </w:t>
      </w:r>
      <w:r w:rsidRPr="003A4699">
        <w:rPr>
          <w:rFonts w:ascii="Times New Roman" w:hAnsi="Times New Roman" w:cs="Times New Roman"/>
          <w:lang w:val="ru-RU"/>
        </w:rPr>
        <w:t>универсальные учебные действия:</w:t>
      </w:r>
      <w:proofErr w:type="gramEnd"/>
    </w:p>
    <w:p w14:paraId="5810C381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i/>
          <w:iCs/>
          <w:lang w:val="ru-RU"/>
        </w:rPr>
        <w:t>общение</w:t>
      </w:r>
      <w:r w:rsidRPr="003A4699">
        <w:rPr>
          <w:rFonts w:ascii="Times New Roman" w:hAnsi="Times New Roman" w:cs="Times New Roman"/>
          <w:lang w:val="ru-RU"/>
        </w:rPr>
        <w:t>:</w:t>
      </w:r>
    </w:p>
    <w:p w14:paraId="162922DA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432AC9C1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5B8AD2AB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признавать возможность существования разных точек зрения;</w:t>
      </w:r>
    </w:p>
    <w:p w14:paraId="77C0D6FD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корректно и аргументированно высказывать своё мнение;</w:t>
      </w:r>
    </w:p>
    <w:p w14:paraId="3C04A531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строить речевое высказывание в соответствии с поставленной задачей;</w:t>
      </w:r>
    </w:p>
    <w:p w14:paraId="19421741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создавать устные и письменные тексты (описание, рассуждение, повествование);</w:t>
      </w:r>
    </w:p>
    <w:p w14:paraId="1782D2E9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готовить небольшие публичные выступления;</w:t>
      </w:r>
    </w:p>
    <w:p w14:paraId="10E1F443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подбирать иллюстративный материал (рисунки, фото, плакаты) к тексту выступления.</w:t>
      </w:r>
    </w:p>
    <w:p w14:paraId="476469FC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proofErr w:type="gramStart"/>
      <w:r w:rsidRPr="003A4699">
        <w:rPr>
          <w:rFonts w:ascii="Times New Roman" w:hAnsi="Times New Roman" w:cs="Times New Roman"/>
          <w:lang w:val="ru-RU"/>
        </w:rPr>
        <w:lastRenderedPageBreak/>
        <w:t>К концу обучения в начальной школе у обучающегося формируются</w:t>
      </w:r>
      <w:r w:rsidRPr="003A4699">
        <w:rPr>
          <w:rFonts w:ascii="Times New Roman" w:hAnsi="Times New Roman" w:cs="Times New Roman"/>
        </w:rPr>
        <w:t> </w:t>
      </w:r>
      <w:r w:rsidRPr="003A4699">
        <w:rPr>
          <w:rFonts w:ascii="Times New Roman" w:hAnsi="Times New Roman" w:cs="Times New Roman"/>
          <w:lang w:val="ru-RU"/>
        </w:rPr>
        <w:t>регулятивные</w:t>
      </w:r>
      <w:r w:rsidRPr="003A4699">
        <w:rPr>
          <w:rFonts w:ascii="Times New Roman" w:hAnsi="Times New Roman" w:cs="Times New Roman"/>
        </w:rPr>
        <w:t> </w:t>
      </w:r>
      <w:r w:rsidRPr="003A4699">
        <w:rPr>
          <w:rFonts w:ascii="Times New Roman" w:hAnsi="Times New Roman" w:cs="Times New Roman"/>
          <w:lang w:val="ru-RU"/>
        </w:rPr>
        <w:t>универсальные учебные действия:</w:t>
      </w:r>
      <w:proofErr w:type="gramEnd"/>
    </w:p>
    <w:p w14:paraId="7242B280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i/>
          <w:iCs/>
          <w:lang w:val="ru-RU"/>
        </w:rPr>
        <w:t>самоорганизация</w:t>
      </w:r>
      <w:r w:rsidRPr="003A4699">
        <w:rPr>
          <w:rFonts w:ascii="Times New Roman" w:hAnsi="Times New Roman" w:cs="Times New Roman"/>
          <w:lang w:val="ru-RU"/>
        </w:rPr>
        <w:t>:</w:t>
      </w:r>
    </w:p>
    <w:p w14:paraId="03C6BD0F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планировать действия по решению учебной задачи для получения результата;</w:t>
      </w:r>
    </w:p>
    <w:p w14:paraId="7A4F92EE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выстраивать последовательность выбранных действий;</w:t>
      </w:r>
    </w:p>
    <w:p w14:paraId="59C4B44A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i/>
          <w:iCs/>
          <w:lang w:val="ru-RU"/>
        </w:rPr>
        <w:t>самоконтроль</w:t>
      </w:r>
      <w:r w:rsidRPr="003A4699">
        <w:rPr>
          <w:rFonts w:ascii="Times New Roman" w:hAnsi="Times New Roman" w:cs="Times New Roman"/>
          <w:lang w:val="ru-RU"/>
        </w:rPr>
        <w:t>:</w:t>
      </w:r>
    </w:p>
    <w:p w14:paraId="6A455039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устанавливать причины успеха/неудач учебной деятельности;</w:t>
      </w:r>
    </w:p>
    <w:p w14:paraId="002396A5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корректировать свои учебные действия для преодоления ошибок.</w:t>
      </w:r>
    </w:p>
    <w:p w14:paraId="7056D5AF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Совместная деятельность:</w:t>
      </w:r>
    </w:p>
    <w:p w14:paraId="4E509F0C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05F27CFC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2B1790F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проявлять готовность руководить, выполнять поручения, подчиняться;</w:t>
      </w:r>
    </w:p>
    <w:p w14:paraId="2D7E000E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ответственно выполнять свою часть работы;</w:t>
      </w:r>
    </w:p>
    <w:p w14:paraId="55D4D720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оценивать свой вклад в общий результат;</w:t>
      </w:r>
    </w:p>
    <w:p w14:paraId="6EDDE700" w14:textId="1A10A74C" w:rsidR="00507DBD" w:rsidRPr="00C638B4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выполнять совместные проектные задания с опорой на предложенные образцы.</w:t>
      </w:r>
    </w:p>
    <w:p w14:paraId="51F3DF4A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b/>
          <w:bCs/>
          <w:lang w:val="ru-RU"/>
        </w:rPr>
      </w:pPr>
      <w:r w:rsidRPr="003A4699">
        <w:rPr>
          <w:rFonts w:ascii="Times New Roman" w:hAnsi="Times New Roman" w:cs="Times New Roman"/>
          <w:b/>
          <w:bCs/>
          <w:lang w:val="ru-RU"/>
        </w:rPr>
        <w:t>ПРЕДМЕТНЫЕ РЕЗУЛЬТАТЫ</w:t>
      </w:r>
    </w:p>
    <w:p w14:paraId="13C9FBAB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46C8842C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b/>
          <w:lang w:val="ru-RU"/>
        </w:rPr>
      </w:pPr>
      <w:r w:rsidRPr="003A4699">
        <w:rPr>
          <w:rFonts w:ascii="Times New Roman" w:hAnsi="Times New Roman" w:cs="Times New Roman"/>
          <w:b/>
          <w:lang w:val="ru-RU"/>
        </w:rPr>
        <w:t>К концу обучения</w:t>
      </w:r>
      <w:r w:rsidRPr="003A4699">
        <w:rPr>
          <w:rFonts w:ascii="Times New Roman" w:hAnsi="Times New Roman" w:cs="Times New Roman"/>
          <w:b/>
        </w:rPr>
        <w:t> </w:t>
      </w:r>
      <w:r w:rsidRPr="003A4699">
        <w:rPr>
          <w:rFonts w:ascii="Times New Roman" w:hAnsi="Times New Roman" w:cs="Times New Roman"/>
          <w:b/>
          <w:lang w:val="ru-RU"/>
        </w:rPr>
        <w:t>в первом классе</w:t>
      </w:r>
      <w:r w:rsidRPr="003A4699">
        <w:rPr>
          <w:rFonts w:ascii="Times New Roman" w:hAnsi="Times New Roman" w:cs="Times New Roman"/>
          <w:b/>
        </w:rPr>
        <w:t> </w:t>
      </w:r>
      <w:proofErr w:type="gramStart"/>
      <w:r w:rsidRPr="003A4699">
        <w:rPr>
          <w:rFonts w:ascii="Times New Roman" w:hAnsi="Times New Roman" w:cs="Times New Roman"/>
          <w:b/>
          <w:lang w:val="ru-RU"/>
        </w:rPr>
        <w:t>обучающийся</w:t>
      </w:r>
      <w:proofErr w:type="gramEnd"/>
      <w:r w:rsidRPr="003A4699">
        <w:rPr>
          <w:rFonts w:ascii="Times New Roman" w:hAnsi="Times New Roman" w:cs="Times New Roman"/>
          <w:b/>
          <w:lang w:val="ru-RU"/>
        </w:rPr>
        <w:t xml:space="preserve"> научится:</w:t>
      </w:r>
    </w:p>
    <w:p w14:paraId="1583568A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14:paraId="6A9BBBB4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14:paraId="737CE4D8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14:paraId="1964275C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различать прозаическую (</w:t>
      </w:r>
      <w:proofErr w:type="spellStart"/>
      <w:r w:rsidRPr="003A4699">
        <w:rPr>
          <w:rFonts w:ascii="Times New Roman" w:hAnsi="Times New Roman" w:cs="Times New Roman"/>
          <w:lang w:val="ru-RU"/>
        </w:rPr>
        <w:t>нестихотворную</w:t>
      </w:r>
      <w:proofErr w:type="spellEnd"/>
      <w:r w:rsidRPr="003A4699">
        <w:rPr>
          <w:rFonts w:ascii="Times New Roman" w:hAnsi="Times New Roman" w:cs="Times New Roman"/>
          <w:lang w:val="ru-RU"/>
        </w:rPr>
        <w:t>) и стихотворную речь;</w:t>
      </w:r>
    </w:p>
    <w:p w14:paraId="3246B5B0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3A4699">
        <w:rPr>
          <w:rFonts w:ascii="Times New Roman" w:hAnsi="Times New Roman" w:cs="Times New Roman"/>
          <w:lang w:val="ru-RU"/>
        </w:rPr>
        <w:t>потешки</w:t>
      </w:r>
      <w:proofErr w:type="spellEnd"/>
      <w:r w:rsidRPr="003A4699">
        <w:rPr>
          <w:rFonts w:ascii="Times New Roman" w:hAnsi="Times New Roman" w:cs="Times New Roman"/>
          <w:lang w:val="ru-RU"/>
        </w:rPr>
        <w:t>, сказки (фольклорные и литературные), рассказы, стихотворения);</w:t>
      </w:r>
    </w:p>
    <w:p w14:paraId="5DB4DC6E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14:paraId="7E794A57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14:paraId="0E25D868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lastRenderedPageBreak/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14:paraId="5CEBB75D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14:paraId="59E663B8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читать по ролям с соблюдением норм произношения, расстановки ударения;</w:t>
      </w:r>
    </w:p>
    <w:p w14:paraId="768C6A20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14:paraId="03D03721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сочинять небольшие тексты по предложенному началу и др. (не менее 3 предложений);</w:t>
      </w:r>
    </w:p>
    <w:p w14:paraId="65DF96DF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ориентироваться в книге/учебнике по обложке, оглавлению, иллюстрациям;</w:t>
      </w:r>
    </w:p>
    <w:p w14:paraId="4DABD775" w14:textId="77777777" w:rsidR="00507DBD" w:rsidRPr="003A4699" w:rsidRDefault="00507DBD" w:rsidP="00507DBD">
      <w:pPr>
        <w:pStyle w:val="a9"/>
        <w:spacing w:line="360" w:lineRule="auto"/>
        <w:rPr>
          <w:rFonts w:ascii="Times New Roman" w:hAnsi="Times New Roman" w:cs="Times New Roman"/>
          <w:lang w:val="ru-RU"/>
        </w:rPr>
      </w:pPr>
      <w:r w:rsidRPr="003A4699">
        <w:rPr>
          <w:rFonts w:ascii="Times New Roman" w:hAnsi="Times New Roman" w:cs="Times New Roman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14:paraId="38D53BF9" w14:textId="7BFB7325" w:rsidR="00507DBD" w:rsidRPr="00507DBD" w:rsidRDefault="00507DBD" w:rsidP="00507DBD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  <w:sectPr w:rsidR="00507DBD" w:rsidRPr="00507DBD">
          <w:pgSz w:w="11900" w:h="16840" w:orient="landscape"/>
          <w:pgMar w:top="666" w:right="282" w:bottom="640" w:left="1168" w:header="720" w:footer="720" w:gutter="0"/>
          <w:cols w:space="720"/>
        </w:sectPr>
      </w:pPr>
      <w:r w:rsidRPr="003A4699">
        <w:rPr>
          <w:rFonts w:ascii="Times New Roman" w:hAnsi="Times New Roman" w:cs="Times New Roman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14:paraId="678D9C0D" w14:textId="77777777" w:rsidR="00316728" w:rsidRPr="00510519" w:rsidRDefault="00316728">
      <w:pPr>
        <w:autoSpaceDE w:val="0"/>
        <w:autoSpaceDN w:val="0"/>
        <w:spacing w:after="64" w:line="22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14:paraId="3EA882D4" w14:textId="77777777" w:rsidR="00316728" w:rsidRPr="008B076B" w:rsidRDefault="00A20704">
      <w:pPr>
        <w:autoSpaceDE w:val="0"/>
        <w:autoSpaceDN w:val="0"/>
        <w:spacing w:after="258" w:line="233" w:lineRule="auto"/>
        <w:rPr>
          <w:rFonts w:ascii="Times New Roman" w:hAnsi="Times New Roman" w:cs="Times New Roman"/>
          <w:sz w:val="20"/>
          <w:szCs w:val="20"/>
        </w:rPr>
      </w:pPr>
      <w:r w:rsidRPr="008B076B">
        <w:rPr>
          <w:rFonts w:ascii="Times New Roman" w:eastAsia="Times New Roman" w:hAnsi="Times New Roman" w:cs="Times New Roman"/>
          <w:b/>
          <w:color w:val="000000"/>
          <w:w w:val="101"/>
          <w:sz w:val="20"/>
          <w:szCs w:val="20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16"/>
        <w:gridCol w:w="2534"/>
        <w:gridCol w:w="588"/>
        <w:gridCol w:w="1248"/>
        <w:gridCol w:w="1298"/>
        <w:gridCol w:w="912"/>
        <w:gridCol w:w="5236"/>
        <w:gridCol w:w="1224"/>
        <w:gridCol w:w="1946"/>
      </w:tblGrid>
      <w:tr w:rsidR="00316728" w:rsidRPr="008B076B" w14:paraId="4DC57B54" w14:textId="77777777">
        <w:trPr>
          <w:trHeight w:hRule="exact" w:val="324"/>
        </w:trPr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FCC44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C30F5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Наименование разделов и тем программы</w:t>
            </w:r>
          </w:p>
        </w:tc>
        <w:tc>
          <w:tcPr>
            <w:tcW w:w="3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F0232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73EDCF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изучения</w:t>
            </w:r>
            <w:proofErr w:type="spellEnd"/>
          </w:p>
        </w:tc>
        <w:tc>
          <w:tcPr>
            <w:tcW w:w="5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772080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Виды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деятельности</w:t>
            </w:r>
            <w:proofErr w:type="spellEnd"/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6A38B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28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Виды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,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формы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контроля</w:t>
            </w:r>
            <w:proofErr w:type="spellEnd"/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CEB8D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</w:p>
        </w:tc>
      </w:tr>
      <w:tr w:rsidR="00316728" w:rsidRPr="008B076B" w14:paraId="217C969B" w14:textId="77777777">
        <w:trPr>
          <w:trHeight w:hRule="exact" w:val="504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93024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9AC3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601D5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11DCC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0F7A6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95B4B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02ABB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23A6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575F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6728" w:rsidRPr="008B076B" w14:paraId="7B9F9391" w14:textId="77777777">
        <w:trPr>
          <w:trHeight w:hRule="exact" w:val="324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A6989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ОБУЧЕНИЕ ГРАМОТЕ</w:t>
            </w:r>
          </w:p>
        </w:tc>
      </w:tr>
      <w:tr w:rsidR="00316728" w:rsidRPr="008B076B" w14:paraId="2C6FF885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ED29F9" w14:textId="77777777" w:rsidR="00316728" w:rsidRPr="008B076B" w:rsidRDefault="00A20704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Развитие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речи</w:t>
            </w:r>
            <w:proofErr w:type="spellEnd"/>
          </w:p>
        </w:tc>
      </w:tr>
      <w:tr w:rsidR="00316728" w:rsidRPr="008B076B" w14:paraId="4765BAAC" w14:textId="77777777">
        <w:trPr>
          <w:trHeight w:hRule="exact" w:val="123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DCF98" w14:textId="77777777" w:rsidR="00316728" w:rsidRPr="008B076B" w:rsidRDefault="00A20704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1ECC8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Понимание текста при его прослушивании и при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самостоятельном чтении вслух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5AA73" w14:textId="77777777" w:rsidR="00316728" w:rsidRPr="008B076B" w:rsidRDefault="00AC7625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89F92" w14:textId="17E1DC61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E7AD0" w14:textId="4ED025A4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A232D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F4563B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серией сюжетных картинок, выстроенных в правильной последовательности: анализ изображённых событий, обсуждение сюжета, составление устного рассказа с опорой на картинки</w:t>
            </w:r>
            <w:proofErr w:type="gram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.; </w:t>
            </w:r>
            <w:proofErr w:type="gram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Совместная работа по составлению небольших рассказов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повествовательного характера (например, рассказ о случаях из школьной жизни и т. д.).;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CE9F3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D3092" w14:textId="32F33ADD" w:rsidR="00316728" w:rsidRPr="008B076B" w:rsidRDefault="00B41751">
            <w:pPr>
              <w:autoSpaceDE w:val="0"/>
              <w:autoSpaceDN w:val="0"/>
              <w:spacing w:before="54" w:after="0" w:line="233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hyperlink r:id="rId8" w:history="1">
              <w:r w:rsidR="003A4699" w:rsidRPr="008B076B">
                <w:rPr>
                  <w:rStyle w:val="aff8"/>
                  <w:rFonts w:ascii="Times New Roman" w:eastAsia="Times New Roman" w:hAnsi="Times New Roman" w:cs="Times New Roman"/>
                  <w:sz w:val="20"/>
                  <w:szCs w:val="20"/>
                </w:rPr>
                <w:t>https</w:t>
              </w:r>
              <w:r w:rsidR="003A4699" w:rsidRPr="008B076B">
                <w:rPr>
                  <w:rStyle w:val="aff8"/>
                  <w:rFonts w:ascii="Times New Roman" w:eastAsia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3A4699" w:rsidRPr="008B076B">
                <w:rPr>
                  <w:rStyle w:val="aff8"/>
                  <w:rFonts w:ascii="Times New Roman" w:eastAsia="Times New Roman" w:hAnsi="Times New Roman" w:cs="Times New Roman"/>
                  <w:sz w:val="20"/>
                  <w:szCs w:val="20"/>
                </w:rPr>
                <w:t>uchi</w:t>
              </w:r>
              <w:proofErr w:type="spellEnd"/>
              <w:r w:rsidR="003A4699" w:rsidRPr="008B076B">
                <w:rPr>
                  <w:rStyle w:val="aff8"/>
                  <w:rFonts w:ascii="Times New Roman" w:eastAsia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3A4699" w:rsidRPr="008B076B">
                <w:rPr>
                  <w:rStyle w:val="aff8"/>
                  <w:rFonts w:ascii="Times New Roman" w:eastAsia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3A4699" w:rsidRPr="008B076B">
                <w:rPr>
                  <w:rStyle w:val="aff8"/>
                  <w:rFonts w:ascii="Times New Roman" w:eastAsia="Times New Roman" w:hAnsi="Times New Roman" w:cs="Times New Roman"/>
                  <w:sz w:val="20"/>
                  <w:szCs w:val="20"/>
                  <w:lang w:val="ru-RU"/>
                </w:rPr>
                <w:t>/</w:t>
              </w:r>
            </w:hyperlink>
          </w:p>
          <w:p w14:paraId="5AC80B48" w14:textId="1141FE3F" w:rsidR="003A4699" w:rsidRPr="008B076B" w:rsidRDefault="003A4699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Электронная форма учебника «Литературное чтение». </w:t>
            </w: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proofErr w:type="spellStart"/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класс</w:t>
            </w:r>
            <w:proofErr w:type="spellEnd"/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В 2-х ч. Ч.</w:t>
            </w:r>
          </w:p>
        </w:tc>
      </w:tr>
      <w:tr w:rsidR="00316728" w:rsidRPr="008B076B" w14:paraId="44CCD27C" w14:textId="77777777">
        <w:trPr>
          <w:trHeight w:hRule="exact" w:val="324"/>
        </w:trPr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B73972" w14:textId="77777777" w:rsidR="00316728" w:rsidRPr="008B076B" w:rsidRDefault="00A20704">
            <w:pPr>
              <w:autoSpaceDE w:val="0"/>
              <w:autoSpaceDN w:val="0"/>
              <w:spacing w:before="56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37F8A" w14:textId="77777777" w:rsidR="00316728" w:rsidRPr="008B076B" w:rsidRDefault="00AC7625">
            <w:pPr>
              <w:autoSpaceDE w:val="0"/>
              <w:autoSpaceDN w:val="0"/>
              <w:spacing w:before="56" w:after="0"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18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E0A2A9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6728" w:rsidRPr="008B076B" w14:paraId="09475F6D" w14:textId="77777777">
        <w:trPr>
          <w:trHeight w:hRule="exact" w:val="324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3B585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Слово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предложение</w:t>
            </w:r>
            <w:proofErr w:type="spellEnd"/>
          </w:p>
        </w:tc>
      </w:tr>
      <w:tr w:rsidR="00316728" w:rsidRPr="008B076B" w14:paraId="6E57AE39" w14:textId="77777777" w:rsidTr="00AC7625">
        <w:trPr>
          <w:trHeight w:hRule="exact" w:val="165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47D3E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E56BAF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Различение слова и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предложения. Работа с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предложением: выделение слов, изменение их порядка, распространение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предложения.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0E497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E460B" w14:textId="2240EB75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41D347" w14:textId="2F95AA0B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2FA44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7A5A8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Совместная работа: придумывание предложения с заданным словом</w:t>
            </w:r>
            <w:proofErr w:type="gram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.;</w:t>
            </w:r>
            <w:proofErr w:type="gram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B00E6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E6F11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https://uchi.ru/</w:t>
            </w:r>
          </w:p>
        </w:tc>
      </w:tr>
      <w:tr w:rsidR="00316728" w:rsidRPr="008B076B" w14:paraId="7BE5B09E" w14:textId="77777777" w:rsidTr="00D96BFF">
        <w:trPr>
          <w:trHeight w:hRule="exact" w:val="127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3B2C0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D34E8" w14:textId="77777777" w:rsidR="00316728" w:rsidRPr="008B076B" w:rsidRDefault="00A20704" w:rsidP="00D96BFF">
            <w:pPr>
              <w:autoSpaceDE w:val="0"/>
              <w:autoSpaceDN w:val="0"/>
              <w:spacing w:before="56"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Различение слова и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обозначаемого им предмета. Восприятие слова как объекта изучения, материала для анализа.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D39B38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6A59C" w14:textId="1BA926DD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3C2B97" w14:textId="4344AEF9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60F222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35D79F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7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Игровое упражнение «Снежный ком»: распространение предложений с добавлением слова по цепочке</w:t>
            </w:r>
            <w:proofErr w:type="gram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.;</w:t>
            </w:r>
            <w:proofErr w:type="gram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DD45D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8D951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https://nsportal.ru/shkola</w:t>
            </w:r>
          </w:p>
        </w:tc>
      </w:tr>
      <w:tr w:rsidR="00316728" w:rsidRPr="008B076B" w14:paraId="130D250D" w14:textId="77777777" w:rsidTr="00FD05AC">
        <w:trPr>
          <w:trHeight w:hRule="exact" w:val="154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5A671" w14:textId="77777777" w:rsidR="00316728" w:rsidRPr="008B076B" w:rsidRDefault="00A20704">
            <w:pPr>
              <w:autoSpaceDE w:val="0"/>
              <w:autoSpaceDN w:val="0"/>
              <w:spacing w:before="56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BF1F6F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Наблюдение над значением слова. Активизация и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расширение словарного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запаса.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Включение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слов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предложение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25ABC3" w14:textId="77777777" w:rsidR="00316728" w:rsidRPr="008B076B" w:rsidRDefault="00A20704">
            <w:pPr>
              <w:autoSpaceDE w:val="0"/>
              <w:autoSpaceDN w:val="0"/>
              <w:spacing w:before="56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3B016D" w14:textId="3CF95342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2852D" w14:textId="43FBEBC9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BB9E9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7D9B7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Моделирование предложения: определение количества слов в предложении и обозначение каждого слова полоской</w:t>
            </w:r>
            <w:proofErr w:type="gram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.;</w:t>
            </w:r>
            <w:proofErr w:type="gram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8128E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2C9997" w14:textId="77777777" w:rsidR="00316728" w:rsidRPr="008B076B" w:rsidRDefault="00A20704">
            <w:pPr>
              <w:autoSpaceDE w:val="0"/>
              <w:autoSpaceDN w:val="0"/>
              <w:spacing w:before="56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https://uchi.ru/</w:t>
            </w:r>
          </w:p>
        </w:tc>
      </w:tr>
      <w:tr w:rsidR="00316728" w:rsidRPr="008B076B" w14:paraId="5CDE2171" w14:textId="77777777">
        <w:trPr>
          <w:trHeight w:hRule="exact" w:val="81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532C7A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DE2C78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Осознание единства звукового состава слова и его значения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5CE403" w14:textId="77777777" w:rsidR="00316728" w:rsidRPr="008B076B" w:rsidRDefault="00AC7625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A440EC" w14:textId="32914B92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B84E9" w14:textId="77777777" w:rsidR="00316728" w:rsidRPr="008B076B" w:rsidRDefault="00FD05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6BD0E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F96D4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Игра «Живые слова» (дети играют роль слов в предложении, идёт перестановка слов в предложении, прочтение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получившегося</w:t>
            </w:r>
            <w:proofErr w:type="gram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).;</w:t>
            </w:r>
            <w:proofErr w:type="gram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A2D91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2D264" w14:textId="68706B18" w:rsidR="00316728" w:rsidRPr="008B076B" w:rsidRDefault="003A4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Электронная форма учебника «Литературное чтение». </w:t>
            </w: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proofErr w:type="spellStart"/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класс</w:t>
            </w:r>
            <w:proofErr w:type="spellEnd"/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В 2-х ч. Ч.</w:t>
            </w:r>
          </w:p>
        </w:tc>
      </w:tr>
      <w:tr w:rsidR="00316728" w:rsidRPr="008B076B" w14:paraId="642C2C13" w14:textId="77777777">
        <w:trPr>
          <w:trHeight w:hRule="exact" w:val="324"/>
        </w:trPr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5C118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D95C6" w14:textId="77777777" w:rsidR="00316728" w:rsidRPr="008B076B" w:rsidRDefault="00AC7625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18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27C7E2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6728" w:rsidRPr="008B076B" w14:paraId="5E5EDF12" w14:textId="77777777">
        <w:trPr>
          <w:trHeight w:hRule="exact" w:val="324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3C23A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Чтение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Графика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316728" w:rsidRPr="00B41751" w14:paraId="6852E54D" w14:textId="77777777" w:rsidTr="00D96BFF">
        <w:trPr>
          <w:trHeight w:hRule="exact" w:val="128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0919F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3.1.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F8A08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Формирование навыка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слогового чтения (ориентация на букву, обозначающую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гласный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звук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5F25C1" w14:textId="77777777" w:rsidR="00316728" w:rsidRPr="008B076B" w:rsidRDefault="00AC7625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83694" w14:textId="0B0CF9CF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92A0F6" w14:textId="77777777" w:rsidR="00316728" w:rsidRPr="008B076B" w:rsidRDefault="00D96BF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5C501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D35D5B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пособием «Окошечки»: отработка умения читать слоги с изменением буквы гласного;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1230E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2C0D27" w14:textId="77777777" w:rsidR="008B076B" w:rsidRPr="008B076B" w:rsidRDefault="003A469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Электронная форма учебника «Литературное чтение». </w:t>
            </w:r>
            <w:r w:rsidRPr="00206CE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1 класс. В 2-х ч. Ч</w:t>
            </w:r>
          </w:p>
          <w:p w14:paraId="369AB65D" w14:textId="2C686765" w:rsidR="00316728" w:rsidRPr="008B076B" w:rsidRDefault="00B4175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">
              <w:r w:rsidR="008B076B" w:rsidRPr="008B076B">
                <w:rPr>
                  <w:rFonts w:ascii="Times New Roman" w:hAnsi="Times New Roman" w:cs="Times New Roman"/>
                  <w:w w:val="105"/>
                  <w:sz w:val="20"/>
                  <w:szCs w:val="20"/>
                </w:rPr>
                <w:t>http</w:t>
              </w:r>
              <w:r w:rsidR="008B076B" w:rsidRPr="00206CE5">
                <w:rPr>
                  <w:rFonts w:ascii="Times New Roman" w:hAnsi="Times New Roman" w:cs="Times New Roman"/>
                  <w:w w:val="105"/>
                  <w:sz w:val="20"/>
                  <w:szCs w:val="20"/>
                  <w:lang w:val="ru-RU"/>
                </w:rPr>
                <w:t>://</w:t>
              </w:r>
              <w:proofErr w:type="spellStart"/>
              <w:r w:rsidR="008B076B" w:rsidRPr="008B076B">
                <w:rPr>
                  <w:rFonts w:ascii="Times New Roman" w:hAnsi="Times New Roman" w:cs="Times New Roman"/>
                  <w:w w:val="105"/>
                  <w:sz w:val="20"/>
                  <w:szCs w:val="20"/>
                </w:rPr>
                <w:t>musabiqe</w:t>
              </w:r>
              <w:proofErr w:type="spellEnd"/>
              <w:r w:rsidR="008B076B" w:rsidRPr="00206CE5">
                <w:rPr>
                  <w:rFonts w:ascii="Times New Roman" w:hAnsi="Times New Roman" w:cs="Times New Roman"/>
                  <w:w w:val="105"/>
                  <w:sz w:val="20"/>
                  <w:szCs w:val="20"/>
                  <w:lang w:val="ru-RU"/>
                </w:rPr>
                <w:t>.</w:t>
              </w:r>
              <w:proofErr w:type="spellStart"/>
              <w:r w:rsidR="008B076B" w:rsidRPr="008B076B">
                <w:rPr>
                  <w:rFonts w:ascii="Times New Roman" w:hAnsi="Times New Roman" w:cs="Times New Roman"/>
                  <w:w w:val="105"/>
                  <w:sz w:val="20"/>
                  <w:szCs w:val="20"/>
                </w:rPr>
                <w:t>edu</w:t>
              </w:r>
              <w:proofErr w:type="spellEnd"/>
              <w:r w:rsidR="008B076B" w:rsidRPr="00206CE5">
                <w:rPr>
                  <w:rFonts w:ascii="Times New Roman" w:hAnsi="Times New Roman" w:cs="Times New Roman"/>
                  <w:w w:val="105"/>
                  <w:sz w:val="20"/>
                  <w:szCs w:val="20"/>
                  <w:lang w:val="ru-RU"/>
                </w:rPr>
                <w:t>.</w:t>
              </w:r>
              <w:proofErr w:type="spellStart"/>
              <w:r w:rsidR="008B076B" w:rsidRPr="008B076B">
                <w:rPr>
                  <w:rFonts w:ascii="Times New Roman" w:hAnsi="Times New Roman" w:cs="Times New Roman"/>
                  <w:w w:val="105"/>
                  <w:sz w:val="20"/>
                  <w:szCs w:val="20"/>
                </w:rPr>
                <w:t>az</w:t>
              </w:r>
              <w:proofErr w:type="spellEnd"/>
            </w:hyperlink>
          </w:p>
        </w:tc>
      </w:tr>
      <w:tr w:rsidR="00316728" w:rsidRPr="008B076B" w14:paraId="0049645A" w14:textId="77777777" w:rsidTr="00AC7625">
        <w:trPr>
          <w:trHeight w:hRule="exact" w:val="106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39ACE" w14:textId="77777777" w:rsidR="00316728" w:rsidRPr="008B076B" w:rsidRDefault="00A20704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C6B6E4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Плавное слоговое чтение и чтение целыми словами со скоростью, соответствующей индивидуальному темпу.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30B71" w14:textId="77777777" w:rsidR="00316728" w:rsidRPr="008B076B" w:rsidRDefault="00AC7625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AB3E3" w14:textId="0BD81E8B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93CA08" w14:textId="77777777" w:rsidR="00316728" w:rsidRPr="008B076B" w:rsidRDefault="00D96BF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BA6216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19CEA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Работа с пособием «Окошечки»: отработка умения читать слоги с изменением буквы гласного;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Упражнение: соотнесение прочитанного слога с картинкой, в названии которой есть этот слог;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D9C50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2AB10" w14:textId="77777777" w:rsidR="00316728" w:rsidRPr="008B076B" w:rsidRDefault="00A20704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https://uchi.ru/</w:t>
            </w:r>
          </w:p>
        </w:tc>
      </w:tr>
    </w:tbl>
    <w:p w14:paraId="1A9B7483" w14:textId="77777777" w:rsidR="00316728" w:rsidRPr="008B076B" w:rsidRDefault="00316728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16"/>
        <w:gridCol w:w="2534"/>
        <w:gridCol w:w="588"/>
        <w:gridCol w:w="1248"/>
        <w:gridCol w:w="1298"/>
        <w:gridCol w:w="912"/>
        <w:gridCol w:w="5236"/>
        <w:gridCol w:w="1224"/>
        <w:gridCol w:w="1946"/>
      </w:tblGrid>
      <w:tr w:rsidR="00316728" w:rsidRPr="008B076B" w14:paraId="446FA590" w14:textId="77777777" w:rsidTr="00AC7625">
        <w:trPr>
          <w:trHeight w:hRule="exact" w:val="190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D198B0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B6AA3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Осознанное чтение слов, словосочетаний,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предложений. Чтение с интонациями и паузами в соответствии со знаками препинания.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6E54E" w14:textId="77777777" w:rsidR="00316728" w:rsidRPr="008B076B" w:rsidRDefault="00AC7625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79F00" w14:textId="7D1871A4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BAFA6" w14:textId="77777777" w:rsidR="00316728" w:rsidRPr="008B076B" w:rsidRDefault="00D96BF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1E3551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03F3E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Подбирать пропущенные в предложении слова, ориентируясь на смысл предложения;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Упражнение: соотносить прочитанные предложения с нужным рисунком, который передаёт содержание предложения;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6E6B2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D04D8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https://nsportal.ru/shkola</w:t>
            </w:r>
          </w:p>
        </w:tc>
      </w:tr>
      <w:tr w:rsidR="00316728" w:rsidRPr="008B076B" w14:paraId="3740EC98" w14:textId="77777777" w:rsidTr="00AC7625">
        <w:trPr>
          <w:trHeight w:hRule="exact" w:val="997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F7004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E8EFBE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Развитие осознанности и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выразительности чтения на материале небольших текстов и стихотворений.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421EE4" w14:textId="77777777" w:rsidR="00316728" w:rsidRPr="008B076B" w:rsidRDefault="00AC7625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80CFC" w14:textId="2DCC94CB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06F8A2" w14:textId="77777777" w:rsidR="00316728" w:rsidRPr="008B076B" w:rsidRDefault="00D6721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D5DEE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94FB3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Работа в парах: тренировка в выразительном чтении;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35082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453D6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https://uchi.ru/</w:t>
            </w:r>
          </w:p>
        </w:tc>
      </w:tr>
      <w:tr w:rsidR="00316728" w:rsidRPr="00B41751" w14:paraId="33BE12D6" w14:textId="77777777">
        <w:trPr>
          <w:trHeight w:hRule="exact" w:val="146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1515E" w14:textId="77777777" w:rsidR="00316728" w:rsidRPr="008B076B" w:rsidRDefault="00A20704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B6E4C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 орфоэпическим чтением (при переходе к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чтению целыми словами).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A329B6" w14:textId="77777777" w:rsidR="00316728" w:rsidRPr="008B076B" w:rsidRDefault="00AC7625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83E543" w14:textId="1C74FF19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FF1361" w14:textId="77777777" w:rsidR="00316728" w:rsidRPr="008B076B" w:rsidRDefault="00D6721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75A7D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77369D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Упражнение: соотносить прочитанные предложения с нужным рисунком, который передаёт содержание предложения;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Совместная работа: чтение предложений и небольших текстов с интонациями и паузами в соответствии со знаками препинания после предварительного обсуждения того, на что нужно обратить внимание при чтении;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работа: овладение орфоэпическим чтением;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710A2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0A84C" w14:textId="025CB83A" w:rsidR="003A4699" w:rsidRPr="008B076B" w:rsidRDefault="003A4699" w:rsidP="003A4699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78955F38" w14:textId="77777777" w:rsidR="003A4699" w:rsidRPr="008B076B" w:rsidRDefault="003A4699" w:rsidP="003A4699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Литература 1-4 классы -</w:t>
            </w:r>
          </w:p>
          <w:p w14:paraId="1572F20A" w14:textId="77777777" w:rsidR="003A4699" w:rsidRPr="008B076B" w:rsidRDefault="003A4699" w:rsidP="003A4699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</w:rPr>
              <w:t>https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://</w:t>
            </w:r>
            <w:proofErr w:type="spellStart"/>
            <w:r w:rsidRPr="008B076B">
              <w:rPr>
                <w:rFonts w:ascii="Times New Roman" w:hAnsi="Times New Roman" w:cs="Times New Roman"/>
                <w:sz w:val="20"/>
                <w:szCs w:val="20"/>
              </w:rPr>
              <w:t>lecta</w:t>
            </w:r>
            <w:proofErr w:type="spellEnd"/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Pr="008B076B">
              <w:rPr>
                <w:rFonts w:ascii="Times New Roman" w:hAnsi="Times New Roman" w:cs="Times New Roman"/>
                <w:sz w:val="20"/>
                <w:szCs w:val="20"/>
              </w:rPr>
              <w:t>rosuchebnik</w:t>
            </w:r>
            <w:proofErr w:type="spellEnd"/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Pr="008B076B"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14:paraId="75BC257F" w14:textId="77777777" w:rsidR="003A4699" w:rsidRPr="008B076B" w:rsidRDefault="003A4699" w:rsidP="003A4699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 Ресурсы электронных библиотек и</w:t>
            </w:r>
          </w:p>
          <w:p w14:paraId="4DF77E5C" w14:textId="77777777" w:rsidR="003A4699" w:rsidRPr="008B076B" w:rsidRDefault="003A4699" w:rsidP="003A4699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специализированных баз данных -</w:t>
            </w:r>
          </w:p>
          <w:p w14:paraId="4BFBEFC2" w14:textId="77777777" w:rsidR="00316728" w:rsidRPr="008B076B" w:rsidRDefault="003A4699" w:rsidP="003A4699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</w:rPr>
              <w:t>http</w:t>
            </w:r>
            <w:r w:rsidRPr="00206C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://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t>arch</w:t>
            </w:r>
            <w:r w:rsidRPr="00206C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Pr="008B076B">
              <w:rPr>
                <w:rFonts w:ascii="Times New Roman" w:hAnsi="Times New Roman" w:cs="Times New Roman"/>
                <w:sz w:val="20"/>
                <w:szCs w:val="20"/>
              </w:rPr>
              <w:t>rgdb</w:t>
            </w:r>
            <w:proofErr w:type="spellEnd"/>
            <w:r w:rsidRPr="00206C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Pr="008B076B"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  <w:r w:rsidRPr="00206C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proofErr w:type="spellStart"/>
            <w:r w:rsidRPr="008B076B">
              <w:rPr>
                <w:rFonts w:ascii="Times New Roman" w:hAnsi="Times New Roman" w:cs="Times New Roman"/>
                <w:sz w:val="20"/>
                <w:szCs w:val="20"/>
              </w:rPr>
              <w:t>xmlui</w:t>
            </w:r>
            <w:proofErr w:type="spellEnd"/>
            <w:r w:rsidRPr="00206C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r w:rsidRPr="00206C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cr/>
            </w:r>
          </w:p>
          <w:p w14:paraId="1B29CE61" w14:textId="77777777" w:rsidR="003A4699" w:rsidRPr="008B076B" w:rsidRDefault="003A4699" w:rsidP="003A4699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0C5EA66" w14:textId="2AB767C4" w:rsidR="003A4699" w:rsidRPr="008B076B" w:rsidRDefault="003A4699" w:rsidP="003A4699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16728" w:rsidRPr="008B076B" w14:paraId="4BF29164" w14:textId="77777777" w:rsidTr="00AC7625">
        <w:trPr>
          <w:trHeight w:hRule="exact" w:val="135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57608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3.6.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DE607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Орфографическое чтение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(проговаривание) как средство самоконтроля при письме под диктовку и при списывании.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E5B34" w14:textId="77777777" w:rsidR="00316728" w:rsidRPr="008B076B" w:rsidRDefault="00AC7625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DD0BB" w14:textId="4F6B2345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D4CB4" w14:textId="77777777" w:rsidR="00316728" w:rsidRPr="008B076B" w:rsidRDefault="00B14BF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48D1F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6E8A8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Рассказ учителя о важности двух видов чтения: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орфографического и орфоэпического, о целях этих двух видов чтения;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83B64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B344F" w14:textId="30654959" w:rsidR="00316728" w:rsidRPr="008B076B" w:rsidRDefault="003A46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Электронная форма учебника «Литературное чтение». </w:t>
            </w: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proofErr w:type="spellStart"/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класс</w:t>
            </w:r>
            <w:proofErr w:type="spellEnd"/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В 2-х ч. Ч.</w:t>
            </w:r>
          </w:p>
        </w:tc>
      </w:tr>
      <w:tr w:rsidR="00316728" w:rsidRPr="008B076B" w14:paraId="24A28453" w14:textId="77777777">
        <w:trPr>
          <w:trHeight w:hRule="exact" w:val="106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0893D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3.7.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DAFD0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Звук и буква. Буква как знак звука.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Различение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звука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буквы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EC9C8" w14:textId="77777777" w:rsidR="00316728" w:rsidRPr="008B076B" w:rsidRDefault="00AC7625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FC403" w14:textId="5C34E8F4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F966E" w14:textId="77777777" w:rsidR="00316728" w:rsidRPr="008B076B" w:rsidRDefault="00B14BF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0AF72A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B8F42E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Игровое упражнение «Найди нужную букву» (отрабатывается умение соотносить звук и соответствующую ему букву);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Совместная работа: объяснение функции букв, обозначающих гласные звуки в открытом слоге: буквы гласных как показатель твёрдости — мягкости предшествующих согласных звуков;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7C4E2C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CFB011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https://uchi.ru/</w:t>
            </w:r>
          </w:p>
        </w:tc>
      </w:tr>
      <w:tr w:rsidR="00316728" w:rsidRPr="008B076B" w14:paraId="35AFE01E" w14:textId="77777777" w:rsidTr="00AC7625">
        <w:trPr>
          <w:trHeight w:hRule="exact" w:val="1198"/>
        </w:trPr>
        <w:tc>
          <w:tcPr>
            <w:tcW w:w="5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B1948" w14:textId="77777777" w:rsidR="00316728" w:rsidRPr="008B076B" w:rsidRDefault="00A20704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3.8.</w:t>
            </w:r>
          </w:p>
        </w:tc>
        <w:tc>
          <w:tcPr>
            <w:tcW w:w="25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58A50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Буквы, обозначающие гласные звуки. Буквы, обозначающие согласные звуки.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5810E1" w14:textId="77777777" w:rsidR="00316728" w:rsidRPr="008B076B" w:rsidRDefault="00A20704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C5E34" w14:textId="74D9BF24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6E242" w14:textId="6086B47F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2D112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BB8A3D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Совместная работа: объяснение функции букв, обозначающих гласные звуки в открытом слоге: буквы гласных как показатель твёрдости — мягкости предшествующих согласных звуков;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B312CF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5886F" w14:textId="77777777" w:rsidR="00316728" w:rsidRPr="008B076B" w:rsidRDefault="00A20704">
            <w:pPr>
              <w:autoSpaceDE w:val="0"/>
              <w:autoSpaceDN w:val="0"/>
              <w:spacing w:before="54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https://nsportal.ru/shkola</w:t>
            </w:r>
          </w:p>
        </w:tc>
      </w:tr>
      <w:tr w:rsidR="00316728" w:rsidRPr="008B076B" w14:paraId="11770EBD" w14:textId="77777777">
        <w:trPr>
          <w:trHeight w:hRule="exact" w:val="106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35B7EA" w14:textId="77777777" w:rsidR="00316728" w:rsidRPr="008B076B" w:rsidRDefault="00A20704">
            <w:pPr>
              <w:autoSpaceDE w:val="0"/>
              <w:autoSpaceDN w:val="0"/>
              <w:spacing w:before="56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3.9.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D5DC2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Овладение слоговым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принципом русской графики.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29579" w14:textId="77777777" w:rsidR="00316728" w:rsidRPr="008B076B" w:rsidRDefault="00A20704">
            <w:pPr>
              <w:autoSpaceDE w:val="0"/>
              <w:autoSpaceDN w:val="0"/>
              <w:spacing w:before="56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0D0D0F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AEAF1" w14:textId="77777777" w:rsidR="00316728" w:rsidRPr="008B076B" w:rsidRDefault="00CB0AF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3E801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86102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Упражнение: дифференцировать буквы, обозначающие близкие по акустико-артикуляционным признакам согласные звуки ([с]— [з], [ш] — [ж], [с] — [ш], [з] — [ж], [</w:t>
            </w:r>
            <w:proofErr w:type="gram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</w:t>
            </w:r>
            <w:proofErr w:type="gram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] — [л], [ц] — [ч’] и т. д.), и буквы, имеющие оптическое и кинетическое сходство ( о— а, и — у, п — т, л — м, х — ж, ш — т, в — д и т. д.);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2E39C1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A8B84" w14:textId="1545B020" w:rsidR="00316728" w:rsidRPr="008B076B" w:rsidRDefault="003A4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Электронная форма учебника «Литературное чтение». </w:t>
            </w: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proofErr w:type="spellStart"/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класс</w:t>
            </w:r>
            <w:proofErr w:type="spellEnd"/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В 2-х ч. Ч.</w:t>
            </w:r>
          </w:p>
        </w:tc>
      </w:tr>
      <w:tr w:rsidR="00316728" w:rsidRPr="00B41751" w14:paraId="2DA8041A" w14:textId="77777777" w:rsidTr="00221404">
        <w:trPr>
          <w:trHeight w:hRule="exact" w:val="213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D1C96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3.10.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E7B9D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Буквы гласных как показатель твёрдости — мягкости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согласных звуков.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98F6B3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D0181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F687D" w14:textId="77777777" w:rsidR="00316728" w:rsidRPr="008B076B" w:rsidRDefault="002214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846D9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2B897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Игровое упражнение «Найди нужную букву» (отрабатывается умение соотносить звук и соответствующую ему букву);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056D0" w14:textId="77777777" w:rsidR="00221404" w:rsidRPr="008B076B" w:rsidRDefault="00221404" w:rsidP="00221404">
            <w:pPr>
              <w:pStyle w:val="TableParagraph"/>
              <w:spacing w:line="292" w:lineRule="auto"/>
              <w:ind w:left="77" w:right="63"/>
              <w:rPr>
                <w:sz w:val="20"/>
                <w:szCs w:val="20"/>
              </w:rPr>
            </w:pPr>
            <w:r w:rsidRPr="008B076B">
              <w:rPr>
                <w:sz w:val="20"/>
                <w:szCs w:val="20"/>
              </w:rPr>
              <w:t>Самооценка с</w:t>
            </w:r>
            <w:r w:rsidRPr="008B076B">
              <w:rPr>
                <w:spacing w:val="1"/>
                <w:sz w:val="20"/>
                <w:szCs w:val="20"/>
              </w:rPr>
              <w:t xml:space="preserve"> </w:t>
            </w:r>
            <w:r w:rsidRPr="008B076B">
              <w:rPr>
                <w:spacing w:val="-1"/>
                <w:sz w:val="20"/>
                <w:szCs w:val="20"/>
              </w:rPr>
              <w:t>использованием</w:t>
            </w:r>
          </w:p>
          <w:p w14:paraId="62CF6139" w14:textId="77777777" w:rsidR="00316728" w:rsidRPr="008B076B" w:rsidRDefault="00221404" w:rsidP="002214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«Оценочного</w:t>
            </w:r>
            <w:r w:rsidRPr="008B076B">
              <w:rPr>
                <w:rFonts w:ascii="Times New Roman" w:hAnsi="Times New Roman" w:cs="Times New Roman"/>
                <w:spacing w:val="-57"/>
                <w:sz w:val="20"/>
                <w:szCs w:val="20"/>
                <w:lang w:val="ru-RU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листа»;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BE56D" w14:textId="719C3F45" w:rsidR="003A4699" w:rsidRPr="008B076B" w:rsidRDefault="003A4699" w:rsidP="003A4699">
            <w:pPr>
              <w:widowControl w:val="0"/>
              <w:numPr>
                <w:ilvl w:val="0"/>
                <w:numId w:val="14"/>
              </w:numPr>
              <w:tabs>
                <w:tab w:val="left" w:pos="237"/>
              </w:tabs>
              <w:autoSpaceDE w:val="0"/>
              <w:autoSpaceDN w:val="0"/>
              <w:spacing w:before="64" w:after="0" w:line="266" w:lineRule="auto"/>
              <w:ind w:right="512" w:firstLine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r w:rsidRPr="008B076B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  <w:lang w:val="ru-RU"/>
              </w:rPr>
              <w:t xml:space="preserve"> Единая коллекция </w:t>
            </w:r>
            <w:r w:rsidRPr="008B076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цифровых</w:t>
            </w:r>
            <w:r w:rsidRPr="008B076B">
              <w:rPr>
                <w:rFonts w:ascii="Times New Roman" w:eastAsia="Times New Roman" w:hAnsi="Times New Roman" w:cs="Times New Roman"/>
                <w:spacing w:val="-38"/>
                <w:w w:val="105"/>
                <w:sz w:val="20"/>
                <w:szCs w:val="20"/>
                <w:lang w:val="ru-RU"/>
              </w:rPr>
              <w:t xml:space="preserve"> </w:t>
            </w:r>
            <w:r w:rsidRPr="008B076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образовательных ресурсов -</w:t>
            </w:r>
            <w:r w:rsidRPr="008B076B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  <w:szCs w:val="20"/>
                <w:lang w:val="ru-RU"/>
              </w:rPr>
              <w:t xml:space="preserve"> </w:t>
            </w:r>
            <w:hyperlink r:id="rId10">
              <w:r w:rsidRPr="008B076B">
                <w:rPr>
                  <w:rFonts w:ascii="Times New Roman" w:eastAsia="Times New Roman" w:hAnsi="Times New Roman" w:cs="Times New Roman"/>
                  <w:w w:val="105"/>
                  <w:sz w:val="20"/>
                  <w:szCs w:val="20"/>
                  <w:lang w:val="ru-RU"/>
                </w:rPr>
                <w:t>http://school-collection.edu.ru/</w:t>
              </w:r>
            </w:hyperlink>
          </w:p>
          <w:p w14:paraId="48D1A4B1" w14:textId="301D5D97" w:rsidR="00316728" w:rsidRPr="008B076B" w:rsidRDefault="003A4699" w:rsidP="003A46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Учи</w:t>
            </w:r>
            <w:proofErr w:type="gramStart"/>
            <w:r w:rsidRPr="008B076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.р</w:t>
            </w:r>
            <w:proofErr w:type="gramEnd"/>
            <w:r w:rsidRPr="008B076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у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spacing w:val="-9"/>
                <w:w w:val="105"/>
                <w:sz w:val="20"/>
                <w:szCs w:val="20"/>
                <w:lang w:val="ru-RU"/>
              </w:rPr>
              <w:t xml:space="preserve"> </w:t>
            </w:r>
            <w:r w:rsidRPr="008B076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-</w:t>
            </w:r>
            <w:r w:rsidRPr="008B076B">
              <w:rPr>
                <w:rFonts w:ascii="Times New Roman" w:eastAsia="Times New Roman" w:hAnsi="Times New Roman" w:cs="Times New Roman"/>
                <w:spacing w:val="-8"/>
                <w:w w:val="105"/>
                <w:sz w:val="20"/>
                <w:szCs w:val="20"/>
                <w:lang w:val="ru-RU"/>
              </w:rPr>
              <w:t xml:space="preserve"> </w:t>
            </w:r>
            <w:r w:rsidRPr="008B076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https://uchi.ru/</w:t>
            </w:r>
          </w:p>
        </w:tc>
      </w:tr>
      <w:tr w:rsidR="00316728" w:rsidRPr="008B076B" w14:paraId="58FE7F47" w14:textId="77777777" w:rsidTr="00AC7625">
        <w:trPr>
          <w:trHeight w:hRule="exact" w:val="190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B21F35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3.11.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3EBDA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Функции букв, обозначающих гласный звук в открытом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слоге: обозначение гласного звука и указание на твёрдость или мягкость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предшествующего согласного.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BDB7F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004DAF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11568" w14:textId="77777777" w:rsidR="00316728" w:rsidRPr="008B076B" w:rsidRDefault="002214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8F00BD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1C10DA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Совместная работа: объяснение функции букв, обозначающих гласные звуки в открытом слоге: буквы гласных как показатель твёрдости — мягкости предшествующих согласных звуков;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F4BE5" w14:textId="77777777" w:rsidR="00316728" w:rsidRPr="008B076B" w:rsidRDefault="002214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F5BB9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https://nsportal.ru/shkola</w:t>
            </w:r>
          </w:p>
        </w:tc>
      </w:tr>
      <w:tr w:rsidR="00316728" w:rsidRPr="008B076B" w14:paraId="4EF3D2E8" w14:textId="77777777">
        <w:trPr>
          <w:trHeight w:hRule="exact" w:val="56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65B40A" w14:textId="77777777" w:rsidR="00316728" w:rsidRPr="008B076B" w:rsidRDefault="00A20704">
            <w:pPr>
              <w:autoSpaceDE w:val="0"/>
              <w:autoSpaceDN w:val="0"/>
              <w:spacing w:before="54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3.12.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8B706" w14:textId="77777777" w:rsidR="00316728" w:rsidRPr="008B076B" w:rsidRDefault="00A20704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Функции букв </w:t>
            </w:r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е, ё, ю, я</w:t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267C1" w14:textId="77777777" w:rsidR="00316728" w:rsidRPr="008B076B" w:rsidRDefault="00AC7625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31348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78587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A53BF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BC013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Дифференцированное задание: группировка слов в зависимости от способа обозначения звука [й’];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B44BC7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BF7F1" w14:textId="099A304E" w:rsidR="00316728" w:rsidRPr="008B076B" w:rsidRDefault="003A4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Электронная форма учебника «Литературное чтение». </w:t>
            </w: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proofErr w:type="spellStart"/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класс</w:t>
            </w:r>
            <w:proofErr w:type="spellEnd"/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В 2-х ч. Ч.</w:t>
            </w:r>
          </w:p>
        </w:tc>
      </w:tr>
      <w:tr w:rsidR="00316728" w:rsidRPr="008B076B" w14:paraId="041A3926" w14:textId="77777777" w:rsidTr="00510519">
        <w:trPr>
          <w:trHeight w:hRule="exact" w:val="184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EFFF2" w14:textId="77777777" w:rsidR="00316728" w:rsidRPr="008B076B" w:rsidRDefault="00A20704">
            <w:pPr>
              <w:autoSpaceDE w:val="0"/>
              <w:autoSpaceDN w:val="0"/>
              <w:spacing w:before="56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3.13.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DD5CF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Мягкий знак как показатель мягкости </w:t>
            </w:r>
            <w:proofErr w:type="spellStart"/>
            <w:proofErr w:type="gram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предшест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​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вующего</w:t>
            </w:r>
            <w:proofErr w:type="spellEnd"/>
            <w:proofErr w:type="gram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согласного звука в конце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слова.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Разные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способы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обозначения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буквами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звука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[й’].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03973" w14:textId="77777777" w:rsidR="00316728" w:rsidRPr="008B076B" w:rsidRDefault="00AC7625">
            <w:pPr>
              <w:autoSpaceDE w:val="0"/>
              <w:autoSpaceDN w:val="0"/>
              <w:spacing w:before="56" w:after="0"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89CB0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FD059" w14:textId="77777777" w:rsidR="00316728" w:rsidRPr="008B076B" w:rsidRDefault="00D0558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8D0F5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50CAF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Учебный диалог «Зачем нам нужны буквы ь и ъ?», объяснение в ходе диалога функции букв ь и ъ;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492EE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589F3" w14:textId="77777777" w:rsidR="00316728" w:rsidRPr="008B076B" w:rsidRDefault="00A20704">
            <w:pPr>
              <w:autoSpaceDE w:val="0"/>
              <w:autoSpaceDN w:val="0"/>
              <w:spacing w:before="56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https://uchi.ru/</w:t>
            </w:r>
          </w:p>
        </w:tc>
      </w:tr>
      <w:tr w:rsidR="00316728" w:rsidRPr="008B076B" w14:paraId="6C463EBC" w14:textId="77777777">
        <w:trPr>
          <w:trHeight w:hRule="exact" w:val="56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F22AB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3.14.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B1FF58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Функция букв </w:t>
            </w:r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ь</w:t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</w:t>
            </w:r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ъ</w:t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DAB4E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1D576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6C8BD" w14:textId="77777777" w:rsidR="00316728" w:rsidRPr="008B076B" w:rsidRDefault="00D0558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FCF55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1AD18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Учебный диалог «Зачем нам нужны буквы ь и ъ?», объяснение в ходе диалога функции букв ь и ъ;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8A5AEB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EC41C" w14:textId="516EA472" w:rsidR="00316728" w:rsidRPr="008B076B" w:rsidRDefault="00B41751" w:rsidP="008B076B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11">
              <w:r w:rsidR="008B076B" w:rsidRPr="008B076B">
                <w:rPr>
                  <w:rFonts w:ascii="Times New Roman" w:hAnsi="Times New Roman" w:cs="Times New Roman"/>
                  <w:w w:val="105"/>
                  <w:sz w:val="20"/>
                  <w:szCs w:val="20"/>
                </w:rPr>
                <w:t>http://musabiqe.edu.az</w:t>
              </w:r>
            </w:hyperlink>
          </w:p>
        </w:tc>
      </w:tr>
      <w:tr w:rsidR="00316728" w:rsidRPr="008B076B" w14:paraId="18F261C3" w14:textId="77777777" w:rsidTr="00510519">
        <w:trPr>
          <w:trHeight w:hRule="exact" w:val="141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1A6F5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3.15.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EFE2A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 русским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алфавитом как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последовательностью букв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96016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7E2C5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34A94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0CD48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5021DE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Рассказ учителя об истории русского алфавита, о значении алфавита для систематизации информации, о важности знания последовательности букв в русском алфавите;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Игровое упражнение «Повтори фрагмент алфавита»;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00BE7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576FC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https://uchi.ru/</w:t>
            </w:r>
          </w:p>
        </w:tc>
      </w:tr>
      <w:tr w:rsidR="00316728" w:rsidRPr="008B076B" w14:paraId="18F02754" w14:textId="77777777">
        <w:trPr>
          <w:trHeight w:hRule="exact" w:val="324"/>
        </w:trPr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9D42DE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1B0E00" w14:textId="77777777" w:rsidR="00316728" w:rsidRPr="008B076B" w:rsidRDefault="00AC7625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58</w:t>
            </w:r>
          </w:p>
        </w:tc>
        <w:tc>
          <w:tcPr>
            <w:tcW w:w="118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4D730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6728" w:rsidRPr="008B076B" w14:paraId="3077D017" w14:textId="77777777">
        <w:trPr>
          <w:trHeight w:hRule="exact" w:val="326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2181A7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СИСТЕМАТИЧЕСКИЙ КУРС</w:t>
            </w:r>
          </w:p>
        </w:tc>
      </w:tr>
      <w:tr w:rsidR="00316728" w:rsidRPr="008B076B" w14:paraId="01CDFCC2" w14:textId="77777777" w:rsidTr="00510519">
        <w:trPr>
          <w:trHeight w:hRule="exact" w:val="161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76D5D2" w14:textId="77777777" w:rsidR="00316728" w:rsidRPr="008B076B" w:rsidRDefault="00A20704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5E6D5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Сказка народная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(фольклорная) и литературная (авторская)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53180" w14:textId="77777777" w:rsidR="00316728" w:rsidRPr="008B076B" w:rsidRDefault="0063076D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8D736" w14:textId="77777777" w:rsidR="00316728" w:rsidRPr="008B076B" w:rsidRDefault="00A20704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5190C" w14:textId="77777777" w:rsidR="00316728" w:rsidRPr="008B076B" w:rsidRDefault="0048053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EA085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1133E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Слушание чтения учителем фольклорных произведений (на примере русских народных сказок:</w:t>
            </w:r>
            <w:proofErr w:type="gram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«Кот, петух и лиса», «Кот и лиса», «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Жихарка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», «Лисичка-сестричка и волк» и литературных (авторских): </w:t>
            </w:r>
            <w:proofErr w:type="gram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К. И. Чуковский «Путаница», «Айболит», «Муха-Цокотуха», С Я Маршак «Тихая сказка», В. Г.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Сутеев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«Палочка-выручалочка»);</w:t>
            </w:r>
            <w:proofErr w:type="gram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1BEDFD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5F327" w14:textId="77777777" w:rsidR="00316728" w:rsidRPr="008B076B" w:rsidRDefault="00A20704">
            <w:pPr>
              <w:autoSpaceDE w:val="0"/>
              <w:autoSpaceDN w:val="0"/>
              <w:spacing w:before="54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https://nsportal.ru/shkola</w:t>
            </w:r>
          </w:p>
        </w:tc>
      </w:tr>
      <w:tr w:rsidR="00316728" w:rsidRPr="008B076B" w14:paraId="600B4EF4" w14:textId="77777777" w:rsidTr="00510519">
        <w:trPr>
          <w:trHeight w:hRule="exact" w:val="424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664CEE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237FB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Произведения о детях и для детей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A69C8" w14:textId="77777777" w:rsidR="00316728" w:rsidRPr="008B076B" w:rsidRDefault="0063076D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8F015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AF019C" w14:textId="77777777" w:rsidR="00316728" w:rsidRPr="008B076B" w:rsidRDefault="0048053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DAF6A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9F4527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Упражнение в чтении вслух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разножанровых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произведений о детях (использовать слоговое плавное чтение с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переходомна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чтение словами без пропусков и перестановок букв и слогов); Не менее шести произведений по выбору, например: К. Д.</w:t>
            </w:r>
          </w:p>
          <w:p w14:paraId="3F2CEC98" w14:textId="77777777" w:rsidR="00316728" w:rsidRPr="008B076B" w:rsidRDefault="00A20704">
            <w:pPr>
              <w:autoSpaceDE w:val="0"/>
              <w:autoSpaceDN w:val="0"/>
              <w:spacing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Ушинский «Играющие собаки», «Худо тому, кто добра не делает никому», Л. Н. Толстой «Косточка», В. Г.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Сутеев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«Чей же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гриб?», Е. А. Пермяк «Самое страшное», «Торопливый ножик», В. А. Осеева «Плохо», «Три товарища», А. Л.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Барто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«Подари, подари…», «Я — лишний», Н. М. Артюхова «Саша-дразнилка», Ю. И. Ермолаев «Лучший друг», Р. С.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Сеф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«Совет»;</w:t>
            </w:r>
            <w:proofErr w:type="gram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Беседа по выявлению понимания прочитанного произведения: ответы на вопросы о впечатлении от произведения, определение темы (о детях) и главной мысли произведения, анализ заголовка;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D4DC6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1D7482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https://uchi.ru/</w:t>
            </w:r>
          </w:p>
        </w:tc>
      </w:tr>
      <w:tr w:rsidR="00316728" w:rsidRPr="008B076B" w14:paraId="1FA1B05C" w14:textId="77777777">
        <w:trPr>
          <w:trHeight w:hRule="exact" w:val="106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0DB88" w14:textId="77777777" w:rsidR="00316728" w:rsidRPr="008B076B" w:rsidRDefault="00A20704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2B1AB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ind w:right="57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Произведения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родной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природе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76CEFB" w14:textId="77777777" w:rsidR="00316728" w:rsidRPr="008B076B" w:rsidRDefault="0063076D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F2F33" w14:textId="77777777" w:rsidR="00316728" w:rsidRPr="008B076B" w:rsidRDefault="00A20704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F2A452" w14:textId="77777777" w:rsidR="00316728" w:rsidRPr="008B076B" w:rsidRDefault="0048053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96D41A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3BC04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Слушание и чтение поэтических описаний картин природы (пейзажной лирики)</w:t>
            </w:r>
            <w:proofErr w:type="gram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;</w:t>
            </w:r>
            <w:proofErr w:type="gram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Беседа по выявлению понимания настроения, переданного автором (радость, грусть, удивление и др.), определение темы стихотворных произведений (трёх-четырёх по выбору);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0C5BD" w14:textId="77777777" w:rsidR="00316728" w:rsidRPr="008B076B" w:rsidRDefault="00A20704">
            <w:pPr>
              <w:autoSpaceDE w:val="0"/>
              <w:autoSpaceDN w:val="0"/>
              <w:spacing w:before="54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EA6CB" w14:textId="61A630CE" w:rsidR="00316728" w:rsidRPr="008B076B" w:rsidRDefault="003A4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Электронная форма учебника «Литературное чтение». </w:t>
            </w: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proofErr w:type="spellStart"/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класс</w:t>
            </w:r>
            <w:proofErr w:type="spellEnd"/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В 2-х ч. Ч.</w:t>
            </w:r>
          </w:p>
        </w:tc>
      </w:tr>
      <w:tr w:rsidR="00316728" w:rsidRPr="008B076B" w14:paraId="00F18446" w14:textId="77777777" w:rsidTr="00510519">
        <w:trPr>
          <w:trHeight w:hRule="exact" w:val="92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78195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32E188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Устное народное творчество— </w:t>
            </w:r>
            <w:proofErr w:type="gram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</w:t>
            </w:r>
            <w:proofErr w:type="gram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лые фольклорные жанры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030549" w14:textId="77777777" w:rsidR="00316728" w:rsidRPr="008B076B" w:rsidRDefault="0063076D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E840F" w14:textId="2AC7660C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CF250" w14:textId="3EA2A224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F8D01D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54B556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Анализ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потешек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 считалок, загадок: поиск ключевых слов, помогающих охарактеризовать жанр произведения и назвать его (не менее шести произведений)</w:t>
            </w:r>
            <w:proofErr w:type="gram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;</w:t>
            </w:r>
            <w:proofErr w:type="gram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D850C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61146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https://uchi.ru/</w:t>
            </w:r>
          </w:p>
        </w:tc>
      </w:tr>
      <w:tr w:rsidR="00316728" w:rsidRPr="008B076B" w14:paraId="09B0C622" w14:textId="77777777" w:rsidTr="00510519">
        <w:trPr>
          <w:trHeight w:hRule="exact" w:val="381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C1CBD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97580C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57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Произведения о братьях наших меньших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9C469" w14:textId="77777777" w:rsidR="00316728" w:rsidRPr="008B076B" w:rsidRDefault="0063076D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0DA3E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15E27" w14:textId="77777777" w:rsidR="00316728" w:rsidRPr="008B076B" w:rsidRDefault="006308B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5F202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209AD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Слушание произведений о животных. Например, произведения Н. И. Сладкова «Без слов», «На одном бревне», Ю. И.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Ковал</w:t>
            </w:r>
            <w:proofErr w:type="gram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я«</w:t>
            </w:r>
            <w:proofErr w:type="gram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Бабочка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», Е. И.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Чарушина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«Про Томку», А. Л.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Барто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«Страшная птица», «Вам не нужна сорока?» ;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Самостоятельное чтение произведений о животных, различение прозаического и стихотворного текстов. Например, Е. А.</w:t>
            </w:r>
          </w:p>
          <w:p w14:paraId="69A9E83E" w14:textId="77777777" w:rsidR="00316728" w:rsidRPr="008B076B" w:rsidRDefault="00A20704">
            <w:pPr>
              <w:autoSpaceDE w:val="0"/>
              <w:autoSpaceDN w:val="0"/>
              <w:spacing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Благинина «Котёнок», «В лесу смешная птица», «Жук, жук, где твой дом?», Э. Ю.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Шим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«Жук на ниточке», В. Д. Берестов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«Выводок», «Цыплята», С. В. Михалков «Мой щенок», «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Трезор»</w:t>
            </w:r>
            <w:proofErr w:type="gram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,«</w:t>
            </w:r>
            <w:proofErr w:type="gram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Зяблик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», И. П.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Токмакова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«Купите собаку», «Разговор синицы и дятла», И. А.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Мазнин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«Давайте дружить» 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3F8DC8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2F03C7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https://uchi.ru/</w:t>
            </w:r>
          </w:p>
        </w:tc>
      </w:tr>
    </w:tbl>
    <w:p w14:paraId="5DADBBD9" w14:textId="77777777" w:rsidR="00316728" w:rsidRPr="008B076B" w:rsidRDefault="00316728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16"/>
        <w:gridCol w:w="2534"/>
        <w:gridCol w:w="588"/>
        <w:gridCol w:w="1248"/>
        <w:gridCol w:w="1298"/>
        <w:gridCol w:w="912"/>
        <w:gridCol w:w="5236"/>
        <w:gridCol w:w="1224"/>
        <w:gridCol w:w="1946"/>
      </w:tblGrid>
      <w:tr w:rsidR="00316728" w:rsidRPr="008B076B" w14:paraId="22DC6BB8" w14:textId="77777777" w:rsidTr="00A20704">
        <w:trPr>
          <w:trHeight w:hRule="exact" w:val="199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C6831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62361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Произведения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маме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87F237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407BD" w14:textId="0033195F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89BCBE" w14:textId="77777777" w:rsidR="00316728" w:rsidRPr="008B076B" w:rsidRDefault="006308B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1AB21E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3014B8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Учебный диалог: обсуждение значения выражений «Родина-мать», «Родина любимая — что мать родная», осознание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нравственно-этических понятий, обогащение духовно-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нравственного опыта учащихся: заботливое отношение к родным в семье, внимание и любовь к ним;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Выразительное чтение стихотворений с выделением ключевых слов, с соблюдением норм произношения;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7BF5E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561F9" w14:textId="51C1127A" w:rsidR="00316728" w:rsidRPr="008B076B" w:rsidRDefault="003A4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Электронная форма учебника «Литературное чтение». </w:t>
            </w: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proofErr w:type="spellStart"/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класс</w:t>
            </w:r>
            <w:proofErr w:type="spellEnd"/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В 2-х ч. Ч.</w:t>
            </w:r>
          </w:p>
        </w:tc>
      </w:tr>
      <w:tr w:rsidR="00316728" w:rsidRPr="008B076B" w14:paraId="68E025B3" w14:textId="77777777" w:rsidTr="00A20704">
        <w:trPr>
          <w:trHeight w:hRule="exact" w:val="283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D38A6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32B18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691C0D" w14:textId="77777777" w:rsidR="00316728" w:rsidRPr="008B076B" w:rsidRDefault="0063076D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5DA83" w14:textId="43610044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CD1D8" w14:textId="77777777" w:rsidR="00316728" w:rsidRPr="008B076B" w:rsidRDefault="00AD173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8B27DB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4D4F9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Упражнение в чтении стихотворных произведений о чудесах и превращении, словесной игре и фантазии (не менее трёх 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произведений). Например, К. И. Чуковский «Путаница», И. П.</w:t>
            </w:r>
          </w:p>
          <w:p w14:paraId="7AEB3B2E" w14:textId="77777777" w:rsidR="00316728" w:rsidRPr="008B076B" w:rsidRDefault="00A20704" w:rsidP="00A20704">
            <w:pPr>
              <w:autoSpaceDE w:val="0"/>
              <w:autoSpaceDN w:val="0"/>
              <w:spacing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Токмакова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«Мы играли в хохотушки», И. М. Пивоварова</w:t>
            </w: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Кулинаки-пулинаки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», «Я палочкой волшебной…», В </w:t>
            </w:r>
            <w:proofErr w:type="spellStart"/>
            <w:proofErr w:type="gram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proofErr w:type="spellEnd"/>
            <w:proofErr w:type="gram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Лунин«Я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видела чудо», Р. С.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Сеф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«Чудо», Б. В.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Заходер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«Моя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вообразилия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», Ю. П.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Мориц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«Сто фантазий», Ю.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Тувим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«Чудеса», английские народные песни и небылицы в переводе К.И. Чуковского и С. Я. Маршака ;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A550A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D27E4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https://uchi.ru/</w:t>
            </w:r>
          </w:p>
        </w:tc>
      </w:tr>
      <w:tr w:rsidR="00316728" w:rsidRPr="008B076B" w14:paraId="5AB0EB28" w14:textId="77777777" w:rsidTr="00A20704">
        <w:trPr>
          <w:trHeight w:hRule="exact" w:val="126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335FD" w14:textId="77777777" w:rsidR="00316728" w:rsidRPr="008B076B" w:rsidRDefault="00A20704">
            <w:pPr>
              <w:autoSpaceDE w:val="0"/>
              <w:autoSpaceDN w:val="0"/>
              <w:spacing w:before="56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1.8.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0B35AD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1716F9" w14:textId="77777777" w:rsidR="00316728" w:rsidRPr="008B076B" w:rsidRDefault="00A20704">
            <w:pPr>
              <w:autoSpaceDE w:val="0"/>
              <w:autoSpaceDN w:val="0"/>
              <w:spacing w:before="56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D9223A" w14:textId="7B5417BA" w:rsidR="00316728" w:rsidRPr="008B076B" w:rsidRDefault="003B3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2E7C2" w14:textId="77777777" w:rsidR="00316728" w:rsidRPr="008B076B" w:rsidRDefault="00A20704">
            <w:pPr>
              <w:autoSpaceDE w:val="0"/>
              <w:autoSpaceDN w:val="0"/>
              <w:spacing w:before="56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1CB67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6504A9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Экскурсия в библиотеку, нахождение книги по определённой теме</w:t>
            </w:r>
            <w:proofErr w:type="gram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;</w:t>
            </w:r>
            <w:proofErr w:type="gram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0A3DC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8B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4AE7F1" w14:textId="141F93EA" w:rsidR="00316728" w:rsidRPr="008B076B" w:rsidRDefault="003A4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Электронная форма учебника «Литературное чтение». </w:t>
            </w:r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proofErr w:type="spellStart"/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класс</w:t>
            </w:r>
            <w:proofErr w:type="spellEnd"/>
            <w:r w:rsidRPr="008B07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В 2-х ч. Ч.</w:t>
            </w:r>
          </w:p>
        </w:tc>
      </w:tr>
      <w:tr w:rsidR="00316728" w:rsidRPr="008B076B" w14:paraId="3BD5CC83" w14:textId="77777777">
        <w:trPr>
          <w:trHeight w:hRule="exact" w:val="324"/>
        </w:trPr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3A38DE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48698" w14:textId="77777777" w:rsidR="00316728" w:rsidRPr="008B076B" w:rsidRDefault="0063076D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30</w:t>
            </w:r>
          </w:p>
        </w:tc>
        <w:tc>
          <w:tcPr>
            <w:tcW w:w="118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CC6F48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6728" w:rsidRPr="008B076B" w14:paraId="29868BAA" w14:textId="77777777">
        <w:trPr>
          <w:trHeight w:hRule="exact" w:val="324"/>
        </w:trPr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138FA4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A3615" w14:textId="77777777" w:rsidR="00316728" w:rsidRPr="008B076B" w:rsidRDefault="00AC7625" w:rsidP="00AC7625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18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79A39C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6728" w:rsidRPr="008B076B" w14:paraId="1E8783F2" w14:textId="77777777" w:rsidTr="00A20704">
        <w:trPr>
          <w:trHeight w:hRule="exact" w:val="758"/>
        </w:trPr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A8B321" w14:textId="77777777" w:rsidR="00316728" w:rsidRPr="008B076B" w:rsidRDefault="00A20704">
            <w:pPr>
              <w:autoSpaceDE w:val="0"/>
              <w:autoSpaceDN w:val="0"/>
              <w:spacing w:before="56" w:after="0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CBF92" w14:textId="77777777" w:rsidR="00316728" w:rsidRPr="008B076B" w:rsidRDefault="00AC7625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E21EC" w14:textId="77777777" w:rsidR="00316728" w:rsidRPr="008B076B" w:rsidRDefault="00A20704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84B6D" w14:textId="77777777" w:rsidR="00316728" w:rsidRPr="008B076B" w:rsidRDefault="004A2E23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0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74</w:t>
            </w:r>
          </w:p>
        </w:tc>
        <w:tc>
          <w:tcPr>
            <w:tcW w:w="9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275A2" w14:textId="77777777" w:rsidR="00316728" w:rsidRPr="008B076B" w:rsidRDefault="003167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FDDA850" w14:textId="77777777" w:rsidR="00316728" w:rsidRPr="008B076B" w:rsidRDefault="00316728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0"/>
          <w:szCs w:val="20"/>
        </w:rPr>
      </w:pPr>
    </w:p>
    <w:p w14:paraId="058EF742" w14:textId="77777777" w:rsidR="00316728" w:rsidRPr="008B076B" w:rsidRDefault="00316728">
      <w:pPr>
        <w:rPr>
          <w:rFonts w:ascii="Times New Roman" w:hAnsi="Times New Roman" w:cs="Times New Roman"/>
          <w:sz w:val="20"/>
          <w:szCs w:val="20"/>
          <w:lang w:val="ru-RU"/>
        </w:rPr>
      </w:pPr>
    </w:p>
    <w:p w14:paraId="58B04B8F" w14:textId="77777777" w:rsidR="003D42AE" w:rsidRPr="008B076B" w:rsidRDefault="003D42AE" w:rsidP="00502C7D">
      <w:pPr>
        <w:ind w:left="106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7E4F89B5" w14:textId="77777777" w:rsidR="003D42AE" w:rsidRPr="008B076B" w:rsidRDefault="003D42AE" w:rsidP="00502C7D">
      <w:pPr>
        <w:ind w:left="106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4C62E003" w14:textId="77777777" w:rsidR="00502C7D" w:rsidRPr="00502C7D" w:rsidRDefault="00502C7D">
      <w:pPr>
        <w:rPr>
          <w:rFonts w:ascii="Times New Roman" w:hAnsi="Times New Roman" w:cs="Times New Roman"/>
          <w:sz w:val="20"/>
          <w:szCs w:val="20"/>
          <w:lang w:val="ru-RU"/>
        </w:rPr>
        <w:sectPr w:rsidR="00502C7D" w:rsidRPr="00502C7D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838A54A" w14:textId="77777777" w:rsidR="004A2E23" w:rsidRDefault="004A2E23" w:rsidP="004A2E23">
      <w:pPr>
        <w:pStyle w:val="11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5408" behindDoc="1" locked="0" layoutInCell="1" allowOverlap="1" wp14:anchorId="461CE8EA" wp14:editId="5E2041D5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DAF7ADF" id="Прямоугольник 3" o:spid="_x0000_s1026" style="position:absolute;margin-left:33.3pt;margin-top:22.9pt;width:528.15pt;height:.6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14:paraId="0029C554" w14:textId="77777777" w:rsidR="004A2E23" w:rsidRDefault="004A2E23" w:rsidP="004A2E23">
      <w:pPr>
        <w:pStyle w:val="af"/>
        <w:spacing w:before="2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965"/>
        <w:gridCol w:w="732"/>
        <w:gridCol w:w="1143"/>
        <w:gridCol w:w="1842"/>
        <w:gridCol w:w="1418"/>
        <w:gridCol w:w="1984"/>
      </w:tblGrid>
      <w:tr w:rsidR="00BC3A97" w14:paraId="29F10FB5" w14:textId="77777777" w:rsidTr="00BC3A97">
        <w:trPr>
          <w:trHeight w:val="477"/>
        </w:trPr>
        <w:tc>
          <w:tcPr>
            <w:tcW w:w="576" w:type="dxa"/>
            <w:vMerge w:val="restart"/>
          </w:tcPr>
          <w:p w14:paraId="5D83D8E4" w14:textId="77777777" w:rsidR="00BC3A97" w:rsidRDefault="00BC3A97" w:rsidP="003B32BE">
            <w:pPr>
              <w:pStyle w:val="TableParagraph"/>
              <w:spacing w:line="292" w:lineRule="auto"/>
              <w:ind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2965" w:type="dxa"/>
            <w:vMerge w:val="restart"/>
          </w:tcPr>
          <w:p w14:paraId="26249792" w14:textId="77777777" w:rsidR="00BC3A97" w:rsidRDefault="00BC3A97" w:rsidP="003B32B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717" w:type="dxa"/>
            <w:gridSpan w:val="3"/>
          </w:tcPr>
          <w:p w14:paraId="64D77DC0" w14:textId="77777777" w:rsidR="00BC3A97" w:rsidRDefault="00BC3A97" w:rsidP="003B32B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418" w:type="dxa"/>
            <w:vMerge w:val="restart"/>
          </w:tcPr>
          <w:p w14:paraId="3A00140E" w14:textId="77777777" w:rsidR="00BC3A97" w:rsidRDefault="00BC3A97" w:rsidP="00730117">
            <w:pPr>
              <w:pStyle w:val="TableParagraph"/>
              <w:spacing w:line="292" w:lineRule="auto"/>
              <w:ind w:left="77" w:right="57" w:firstLine="4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984" w:type="dxa"/>
            <w:vMerge w:val="restart"/>
          </w:tcPr>
          <w:p w14:paraId="300E26BE" w14:textId="0EC3A3C1" w:rsidR="00BC3A97" w:rsidRDefault="00BC3A97" w:rsidP="003B32BE">
            <w:pPr>
              <w:pStyle w:val="TableParagraph"/>
              <w:spacing w:line="292" w:lineRule="auto"/>
              <w:ind w:left="77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BC3A97" w14:paraId="2DCA0EF3" w14:textId="77777777" w:rsidTr="00BC3A97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14:paraId="1FF44D93" w14:textId="77777777" w:rsidR="00BC3A97" w:rsidRDefault="00BC3A97" w:rsidP="003B32BE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14:paraId="7A50CA6E" w14:textId="77777777" w:rsidR="00BC3A97" w:rsidRDefault="00BC3A97" w:rsidP="003B32BE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0872C97D" w14:textId="77777777" w:rsidR="00BC3A97" w:rsidRDefault="00BC3A97" w:rsidP="003B32B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143" w:type="dxa"/>
          </w:tcPr>
          <w:p w14:paraId="36A866B3" w14:textId="77777777" w:rsidR="00BC3A97" w:rsidRDefault="00BC3A97" w:rsidP="003B32BE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42" w:type="dxa"/>
          </w:tcPr>
          <w:p w14:paraId="7578B3E5" w14:textId="34F7B1F7" w:rsidR="00BC3A97" w:rsidRDefault="00BC3A97" w:rsidP="003B32BE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329A5459" w14:textId="77777777" w:rsidR="00BC3A97" w:rsidRDefault="00BC3A97" w:rsidP="003B32BE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65A2B36B" w14:textId="4C803D00" w:rsidR="00BC3A97" w:rsidRDefault="00BC3A97" w:rsidP="003B32BE">
            <w:pPr>
              <w:rPr>
                <w:sz w:val="2"/>
                <w:szCs w:val="2"/>
              </w:rPr>
            </w:pPr>
          </w:p>
        </w:tc>
      </w:tr>
      <w:tr w:rsidR="00BC3A97" w14:paraId="2DD87168" w14:textId="77777777" w:rsidTr="00BC3A97">
        <w:trPr>
          <w:trHeight w:val="813"/>
        </w:trPr>
        <w:tc>
          <w:tcPr>
            <w:tcW w:w="576" w:type="dxa"/>
          </w:tcPr>
          <w:p w14:paraId="3BAC5C84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65" w:type="dxa"/>
          </w:tcPr>
          <w:p w14:paraId="5E65FE6E" w14:textId="77777777" w:rsidR="00BC3A97" w:rsidRPr="00694E6C" w:rsidRDefault="00BC3A97" w:rsidP="003B32BE">
            <w:pPr>
              <w:pStyle w:val="TableParagraph"/>
              <w:spacing w:line="292" w:lineRule="auto"/>
              <w:ind w:right="260" w:firstLine="60"/>
              <w:rPr>
                <w:sz w:val="24"/>
              </w:rPr>
            </w:pPr>
            <w:r w:rsidRPr="00694E6C">
              <w:rPr>
                <w:sz w:val="24"/>
              </w:rPr>
              <w:t>Азбука – первая учебная</w:t>
            </w:r>
            <w:r w:rsidRPr="00694E6C">
              <w:rPr>
                <w:spacing w:val="-58"/>
                <w:sz w:val="24"/>
              </w:rPr>
              <w:t xml:space="preserve"> </w:t>
            </w:r>
            <w:proofErr w:type="spellStart"/>
            <w:r w:rsidRPr="00694E6C">
              <w:rPr>
                <w:sz w:val="24"/>
              </w:rPr>
              <w:t>книга</w:t>
            </w:r>
            <w:proofErr w:type="gramStart"/>
            <w:r w:rsidRPr="00694E6C">
              <w:rPr>
                <w:sz w:val="24"/>
              </w:rPr>
              <w:t>.</w:t>
            </w:r>
            <w:r>
              <w:rPr>
                <w:sz w:val="24"/>
              </w:rPr>
              <w:t>Д</w:t>
            </w:r>
            <w:proofErr w:type="gramEnd"/>
            <w:r>
              <w:rPr>
                <w:sz w:val="24"/>
              </w:rPr>
              <w:t>авайте</w:t>
            </w:r>
            <w:proofErr w:type="spellEnd"/>
            <w:r>
              <w:rPr>
                <w:sz w:val="24"/>
              </w:rPr>
              <w:t xml:space="preserve"> знакомиться.</w:t>
            </w:r>
          </w:p>
        </w:tc>
        <w:tc>
          <w:tcPr>
            <w:tcW w:w="732" w:type="dxa"/>
          </w:tcPr>
          <w:p w14:paraId="09DEB0EF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3F3674AD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2726DF00" w14:textId="15617C9F" w:rsidR="00BC3A97" w:rsidRPr="00034474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1945C7C9" w14:textId="07CF0DF1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1.09</w:t>
            </w:r>
          </w:p>
        </w:tc>
        <w:tc>
          <w:tcPr>
            <w:tcW w:w="1984" w:type="dxa"/>
          </w:tcPr>
          <w:p w14:paraId="250E3A1F" w14:textId="1670CA2C" w:rsidR="00BC3A97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BC3A97" w14:paraId="543C0109" w14:textId="77777777" w:rsidTr="00BC3A97">
        <w:trPr>
          <w:trHeight w:val="813"/>
        </w:trPr>
        <w:tc>
          <w:tcPr>
            <w:tcW w:w="576" w:type="dxa"/>
          </w:tcPr>
          <w:p w14:paraId="63837AD2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65" w:type="dxa"/>
          </w:tcPr>
          <w:p w14:paraId="460BB48A" w14:textId="77777777" w:rsidR="00BC3A97" w:rsidRPr="00694E6C" w:rsidRDefault="00BC3A97" w:rsidP="003B32BE">
            <w:pPr>
              <w:pStyle w:val="TableParagraph"/>
              <w:spacing w:line="292" w:lineRule="auto"/>
              <w:ind w:right="1398" w:firstLine="60"/>
              <w:rPr>
                <w:sz w:val="24"/>
              </w:rPr>
            </w:pPr>
            <w:r w:rsidRPr="00694E6C">
              <w:rPr>
                <w:sz w:val="24"/>
              </w:rPr>
              <w:t>Речь устная и</w:t>
            </w:r>
            <w:r w:rsidRPr="00694E6C">
              <w:rPr>
                <w:spacing w:val="-58"/>
                <w:sz w:val="24"/>
              </w:rPr>
              <w:t xml:space="preserve"> </w:t>
            </w:r>
            <w:r w:rsidRPr="00694E6C">
              <w:rPr>
                <w:sz w:val="24"/>
              </w:rPr>
              <w:t>письменная.</w:t>
            </w:r>
            <w:r>
              <w:rPr>
                <w:sz w:val="24"/>
              </w:rPr>
              <w:t xml:space="preserve"> Слова, жесты, </w:t>
            </w:r>
            <w:proofErr w:type="spellStart"/>
            <w:r>
              <w:rPr>
                <w:sz w:val="24"/>
              </w:rPr>
              <w:t>предметы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исунки,знаки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14:paraId="4A19DB56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5D005DD6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721CD4A6" w14:textId="57F69183" w:rsidR="00BC3A97" w:rsidRPr="00034474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5716D273" w14:textId="5D44B544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5.09</w:t>
            </w:r>
          </w:p>
        </w:tc>
        <w:tc>
          <w:tcPr>
            <w:tcW w:w="1984" w:type="dxa"/>
          </w:tcPr>
          <w:p w14:paraId="21946038" w14:textId="6B0CB5D8" w:rsidR="00BC3A97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BC3A97" w14:paraId="4B7F38A1" w14:textId="77777777" w:rsidTr="00BC3A97">
        <w:trPr>
          <w:trHeight w:val="1485"/>
        </w:trPr>
        <w:tc>
          <w:tcPr>
            <w:tcW w:w="576" w:type="dxa"/>
          </w:tcPr>
          <w:p w14:paraId="1D00950E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65" w:type="dxa"/>
          </w:tcPr>
          <w:p w14:paraId="3A630B4F" w14:textId="77777777" w:rsidR="00BC3A97" w:rsidRPr="00694E6C" w:rsidRDefault="00BC3A97" w:rsidP="003B32BE">
            <w:pPr>
              <w:pStyle w:val="TableParagraph"/>
              <w:spacing w:line="292" w:lineRule="auto"/>
              <w:ind w:right="94" w:firstLine="60"/>
              <w:rPr>
                <w:sz w:val="24"/>
              </w:rPr>
            </w:pPr>
            <w:r w:rsidRPr="00694E6C">
              <w:rPr>
                <w:sz w:val="24"/>
              </w:rPr>
              <w:t>Понимание текста при его</w:t>
            </w:r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прослушивании и при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самостоятельном чтении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вслух</w:t>
            </w:r>
          </w:p>
        </w:tc>
        <w:tc>
          <w:tcPr>
            <w:tcW w:w="732" w:type="dxa"/>
          </w:tcPr>
          <w:p w14:paraId="04B5ABA5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48869988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6EBCBFE9" w14:textId="5523ECDF" w:rsidR="00BC3A97" w:rsidRPr="00034474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5A1B2EC0" w14:textId="6C057FB2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6.09</w:t>
            </w:r>
          </w:p>
        </w:tc>
        <w:tc>
          <w:tcPr>
            <w:tcW w:w="1984" w:type="dxa"/>
          </w:tcPr>
          <w:p w14:paraId="5FDD652C" w14:textId="2C655495" w:rsidR="00BC3A97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BC3A97" w14:paraId="00897BC2" w14:textId="77777777" w:rsidTr="00BC3A97">
        <w:trPr>
          <w:trHeight w:val="2157"/>
        </w:trPr>
        <w:tc>
          <w:tcPr>
            <w:tcW w:w="576" w:type="dxa"/>
          </w:tcPr>
          <w:p w14:paraId="6AAC44B0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65" w:type="dxa"/>
          </w:tcPr>
          <w:p w14:paraId="6DD409B9" w14:textId="77777777" w:rsidR="00BC3A97" w:rsidRPr="00694E6C" w:rsidRDefault="00BC3A97" w:rsidP="003B32BE">
            <w:pPr>
              <w:pStyle w:val="TableParagraph"/>
              <w:spacing w:line="292" w:lineRule="auto"/>
              <w:ind w:right="41" w:firstLine="60"/>
              <w:rPr>
                <w:sz w:val="24"/>
              </w:rPr>
            </w:pPr>
            <w:r w:rsidRPr="00694E6C">
              <w:rPr>
                <w:sz w:val="24"/>
              </w:rPr>
              <w:t>Слово и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предложение.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Работа с предложением: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выделение слов, изменение</w:t>
            </w:r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их порядка,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распространение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предложения.</w:t>
            </w:r>
          </w:p>
        </w:tc>
        <w:tc>
          <w:tcPr>
            <w:tcW w:w="732" w:type="dxa"/>
          </w:tcPr>
          <w:p w14:paraId="7A85ECB9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7ED77269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2A4D1411" w14:textId="5E431A1A" w:rsidR="00BC3A97" w:rsidRPr="00034474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6A0795A2" w14:textId="79A9A69F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8.09</w:t>
            </w:r>
          </w:p>
        </w:tc>
        <w:tc>
          <w:tcPr>
            <w:tcW w:w="1984" w:type="dxa"/>
          </w:tcPr>
          <w:p w14:paraId="4004504D" w14:textId="0391076B" w:rsidR="00BC3A97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BC3A97" w14:paraId="2FB69F59" w14:textId="77777777" w:rsidTr="00BC3A97">
        <w:trPr>
          <w:trHeight w:val="813"/>
        </w:trPr>
        <w:tc>
          <w:tcPr>
            <w:tcW w:w="576" w:type="dxa"/>
          </w:tcPr>
          <w:p w14:paraId="355D7687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65" w:type="dxa"/>
          </w:tcPr>
          <w:p w14:paraId="5D98E399" w14:textId="77777777" w:rsidR="00BC3A97" w:rsidRPr="00694E6C" w:rsidRDefault="00BC3A97" w:rsidP="003B32BE">
            <w:pPr>
              <w:pStyle w:val="TableParagraph"/>
              <w:spacing w:line="292" w:lineRule="auto"/>
              <w:ind w:right="426" w:firstLine="60"/>
              <w:rPr>
                <w:sz w:val="24"/>
              </w:rPr>
            </w:pPr>
            <w:r w:rsidRPr="00694E6C">
              <w:rPr>
                <w:sz w:val="24"/>
              </w:rPr>
              <w:t>Деление слов на слоги.</w:t>
            </w:r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Ударение.</w:t>
            </w:r>
          </w:p>
        </w:tc>
        <w:tc>
          <w:tcPr>
            <w:tcW w:w="732" w:type="dxa"/>
          </w:tcPr>
          <w:p w14:paraId="4D603FA8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0076F4BD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6E97AEEE" w14:textId="4F4D3149" w:rsidR="00BC3A97" w:rsidRPr="00034474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4C1ECA1C" w14:textId="3D78CAF4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12.09</w:t>
            </w:r>
          </w:p>
        </w:tc>
        <w:tc>
          <w:tcPr>
            <w:tcW w:w="1984" w:type="dxa"/>
          </w:tcPr>
          <w:p w14:paraId="543C7DE5" w14:textId="530E3563" w:rsidR="00BC3A97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BC3A97" w14:paraId="4A5828ED" w14:textId="77777777" w:rsidTr="00BC3A97">
        <w:trPr>
          <w:trHeight w:val="1821"/>
        </w:trPr>
        <w:tc>
          <w:tcPr>
            <w:tcW w:w="576" w:type="dxa"/>
          </w:tcPr>
          <w:p w14:paraId="0C0BD50E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65" w:type="dxa"/>
          </w:tcPr>
          <w:p w14:paraId="3CF924A5" w14:textId="77777777" w:rsidR="00BC3A97" w:rsidRDefault="00BC3A97" w:rsidP="003B32BE">
            <w:pPr>
              <w:pStyle w:val="TableParagraph"/>
              <w:spacing w:line="292" w:lineRule="auto"/>
              <w:ind w:right="225"/>
              <w:rPr>
                <w:sz w:val="24"/>
              </w:rPr>
            </w:pPr>
            <w:r w:rsidRPr="00694E6C">
              <w:rPr>
                <w:sz w:val="24"/>
              </w:rPr>
              <w:t>Деление слов на слоги.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Ударение Активизация и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расширение словарного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 xml:space="preserve">запаса. </w:t>
            </w:r>
            <w:r>
              <w:rPr>
                <w:sz w:val="24"/>
              </w:rPr>
              <w:t>Включение слов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732" w:type="dxa"/>
          </w:tcPr>
          <w:p w14:paraId="3CFFAE60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37D169F3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77DA5748" w14:textId="5F688F31" w:rsidR="00BC3A97" w:rsidRPr="00034474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0E53545A" w14:textId="22AE83D4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  <w:tc>
          <w:tcPr>
            <w:tcW w:w="1984" w:type="dxa"/>
          </w:tcPr>
          <w:p w14:paraId="2DD7C974" w14:textId="50BBC6A4" w:rsidR="00BC3A97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BC3A97" w14:paraId="20136CC1" w14:textId="77777777" w:rsidTr="00BC3A97">
        <w:trPr>
          <w:trHeight w:val="1485"/>
        </w:trPr>
        <w:tc>
          <w:tcPr>
            <w:tcW w:w="576" w:type="dxa"/>
          </w:tcPr>
          <w:p w14:paraId="3326F85F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65" w:type="dxa"/>
          </w:tcPr>
          <w:p w14:paraId="79131A0B" w14:textId="77777777" w:rsidR="00BC3A97" w:rsidRPr="00694E6C" w:rsidRDefault="00BC3A97" w:rsidP="003B32BE">
            <w:pPr>
              <w:pStyle w:val="TableParagraph"/>
              <w:spacing w:line="292" w:lineRule="auto"/>
              <w:ind w:right="125"/>
              <w:rPr>
                <w:sz w:val="24"/>
              </w:rPr>
            </w:pPr>
            <w:r w:rsidRPr="00694E6C">
              <w:rPr>
                <w:sz w:val="24"/>
              </w:rPr>
              <w:t>Звуки в окружающем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мире.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Осознание единства</w:t>
            </w:r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звукового состава слова и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его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значения</w:t>
            </w:r>
          </w:p>
        </w:tc>
        <w:tc>
          <w:tcPr>
            <w:tcW w:w="732" w:type="dxa"/>
          </w:tcPr>
          <w:p w14:paraId="6CDB0769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29B84B3F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1E2B6C5B" w14:textId="4D177A31" w:rsidR="00BC3A9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02E8A8F1" w14:textId="43B1245A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15.09</w:t>
            </w:r>
          </w:p>
        </w:tc>
        <w:tc>
          <w:tcPr>
            <w:tcW w:w="1984" w:type="dxa"/>
          </w:tcPr>
          <w:p w14:paraId="32A5DCC6" w14:textId="4765882D" w:rsidR="00BC3A97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BC3A97" w14:paraId="6AC99809" w14:textId="77777777" w:rsidTr="00BC3A97">
        <w:trPr>
          <w:trHeight w:val="813"/>
        </w:trPr>
        <w:tc>
          <w:tcPr>
            <w:tcW w:w="576" w:type="dxa"/>
          </w:tcPr>
          <w:p w14:paraId="243FE3E8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65" w:type="dxa"/>
          </w:tcPr>
          <w:p w14:paraId="4217132C" w14:textId="77777777" w:rsidR="00BC3A97" w:rsidRPr="00694E6C" w:rsidRDefault="00BC3A97" w:rsidP="003B32BE">
            <w:pPr>
              <w:pStyle w:val="TableParagraph"/>
              <w:spacing w:line="292" w:lineRule="auto"/>
              <w:ind w:right="259" w:firstLine="120"/>
              <w:rPr>
                <w:sz w:val="24"/>
              </w:rPr>
            </w:pPr>
            <w:r w:rsidRPr="00694E6C">
              <w:rPr>
                <w:sz w:val="24"/>
              </w:rPr>
              <w:t>Гласный звук [а], буквы</w:t>
            </w:r>
            <w:proofErr w:type="gramStart"/>
            <w:r w:rsidRPr="00694E6C">
              <w:rPr>
                <w:spacing w:val="-58"/>
                <w:sz w:val="24"/>
              </w:rPr>
              <w:t xml:space="preserve"> </w:t>
            </w:r>
            <w:r w:rsidRPr="00694E6C">
              <w:rPr>
                <w:sz w:val="24"/>
              </w:rPr>
              <w:t>А</w:t>
            </w:r>
            <w:proofErr w:type="gramEnd"/>
            <w:r w:rsidRPr="00694E6C">
              <w:rPr>
                <w:sz w:val="24"/>
              </w:rPr>
              <w:t>,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а.</w:t>
            </w:r>
          </w:p>
        </w:tc>
        <w:tc>
          <w:tcPr>
            <w:tcW w:w="732" w:type="dxa"/>
          </w:tcPr>
          <w:p w14:paraId="0A475B4D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6E86440E" w14:textId="77777777" w:rsidR="00BC3A97" w:rsidRPr="00034474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2FEDB7EF" w14:textId="0D138FB6" w:rsidR="00BC3A97" w:rsidRPr="00034474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4DB62690" w14:textId="6AE9FB93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19.09</w:t>
            </w:r>
          </w:p>
        </w:tc>
        <w:tc>
          <w:tcPr>
            <w:tcW w:w="1984" w:type="dxa"/>
          </w:tcPr>
          <w:p w14:paraId="5FF23AE0" w14:textId="57747101" w:rsidR="00BC3A97" w:rsidRPr="00034474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BC3A97" w14:paraId="5B715EA3" w14:textId="77777777" w:rsidTr="00BC3A97">
        <w:trPr>
          <w:trHeight w:val="813"/>
        </w:trPr>
        <w:tc>
          <w:tcPr>
            <w:tcW w:w="576" w:type="dxa"/>
          </w:tcPr>
          <w:p w14:paraId="52DA8A5A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965" w:type="dxa"/>
          </w:tcPr>
          <w:p w14:paraId="24FA8CEB" w14:textId="77777777" w:rsidR="00BC3A97" w:rsidRPr="00694E6C" w:rsidRDefault="00BC3A97" w:rsidP="003B32BE">
            <w:pPr>
              <w:pStyle w:val="TableParagraph"/>
              <w:spacing w:line="292" w:lineRule="auto"/>
              <w:ind w:right="306" w:firstLine="60"/>
              <w:rPr>
                <w:sz w:val="24"/>
              </w:rPr>
            </w:pPr>
            <w:r w:rsidRPr="00694E6C">
              <w:rPr>
                <w:sz w:val="24"/>
              </w:rPr>
              <w:t>Гласный звук [о], буквы</w:t>
            </w:r>
            <w:proofErr w:type="gramStart"/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О</w:t>
            </w:r>
            <w:proofErr w:type="gramEnd"/>
            <w:r w:rsidRPr="00694E6C">
              <w:rPr>
                <w:sz w:val="24"/>
              </w:rPr>
              <w:t>,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о.</w:t>
            </w:r>
          </w:p>
        </w:tc>
        <w:tc>
          <w:tcPr>
            <w:tcW w:w="732" w:type="dxa"/>
          </w:tcPr>
          <w:p w14:paraId="3AFCCE44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0F81D7B4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033CD56F" w14:textId="5583C241" w:rsidR="00BC3A9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4FD4A9E9" w14:textId="7DB44048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  <w:tc>
          <w:tcPr>
            <w:tcW w:w="1984" w:type="dxa"/>
          </w:tcPr>
          <w:p w14:paraId="2C873E64" w14:textId="4D5C98ED" w:rsidR="00BC3A97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BC3A97" w14:paraId="7A06A2CB" w14:textId="77777777" w:rsidTr="00BC3A97">
        <w:trPr>
          <w:trHeight w:val="813"/>
        </w:trPr>
        <w:tc>
          <w:tcPr>
            <w:tcW w:w="576" w:type="dxa"/>
          </w:tcPr>
          <w:p w14:paraId="27488B07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65" w:type="dxa"/>
          </w:tcPr>
          <w:p w14:paraId="250A5008" w14:textId="77777777" w:rsidR="00BC3A97" w:rsidRPr="00694E6C" w:rsidRDefault="00BC3A97" w:rsidP="003B32BE">
            <w:pPr>
              <w:pStyle w:val="TableParagraph"/>
              <w:spacing w:line="292" w:lineRule="auto"/>
              <w:ind w:right="298" w:firstLine="60"/>
              <w:rPr>
                <w:sz w:val="24"/>
              </w:rPr>
            </w:pPr>
            <w:r w:rsidRPr="00694E6C">
              <w:rPr>
                <w:sz w:val="24"/>
              </w:rPr>
              <w:t>Гласный звук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[у], буквы</w:t>
            </w:r>
            <w:proofErr w:type="gramStart"/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У</w:t>
            </w:r>
            <w:proofErr w:type="gramEnd"/>
            <w:r w:rsidRPr="00694E6C">
              <w:rPr>
                <w:sz w:val="24"/>
              </w:rPr>
              <w:t>,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у.</w:t>
            </w:r>
          </w:p>
        </w:tc>
        <w:tc>
          <w:tcPr>
            <w:tcW w:w="732" w:type="dxa"/>
          </w:tcPr>
          <w:p w14:paraId="17ACF722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61919DFA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2A667CBA" w14:textId="77B1E68E" w:rsidR="00BC3A9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38CBBD8B" w14:textId="1A12A8D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22.09</w:t>
            </w:r>
          </w:p>
        </w:tc>
        <w:tc>
          <w:tcPr>
            <w:tcW w:w="1984" w:type="dxa"/>
          </w:tcPr>
          <w:p w14:paraId="7B334C64" w14:textId="2A39F858" w:rsidR="00BC3A97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BC3A97" w14:paraId="6C8B1A78" w14:textId="77777777" w:rsidTr="00BC3A97">
        <w:trPr>
          <w:trHeight w:val="813"/>
        </w:trPr>
        <w:tc>
          <w:tcPr>
            <w:tcW w:w="576" w:type="dxa"/>
          </w:tcPr>
          <w:p w14:paraId="6BA0395C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2965" w:type="dxa"/>
          </w:tcPr>
          <w:p w14:paraId="7CC562BF" w14:textId="77777777" w:rsidR="00BC3A97" w:rsidRPr="00694E6C" w:rsidRDefault="00BC3A97" w:rsidP="003B32BE">
            <w:pPr>
              <w:pStyle w:val="TableParagraph"/>
              <w:spacing w:line="292" w:lineRule="auto"/>
              <w:ind w:right="260" w:firstLine="60"/>
              <w:rPr>
                <w:sz w:val="24"/>
              </w:rPr>
            </w:pPr>
            <w:r w:rsidRPr="00694E6C">
              <w:rPr>
                <w:sz w:val="24"/>
              </w:rPr>
              <w:t>Гласный звук [и], буквы</w:t>
            </w:r>
            <w:proofErr w:type="gramStart"/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И</w:t>
            </w:r>
            <w:proofErr w:type="gramEnd"/>
            <w:r w:rsidRPr="00694E6C">
              <w:rPr>
                <w:sz w:val="24"/>
              </w:rPr>
              <w:t>,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и.</w:t>
            </w:r>
          </w:p>
        </w:tc>
        <w:tc>
          <w:tcPr>
            <w:tcW w:w="732" w:type="dxa"/>
          </w:tcPr>
          <w:p w14:paraId="3B6A41FB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7672191D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123A730F" w14:textId="79AFCC06" w:rsidR="00BC3A9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675CD44C" w14:textId="7E813069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26.09</w:t>
            </w:r>
          </w:p>
        </w:tc>
        <w:tc>
          <w:tcPr>
            <w:tcW w:w="1984" w:type="dxa"/>
          </w:tcPr>
          <w:p w14:paraId="6F495D3F" w14:textId="4CB55252" w:rsidR="00BC3A97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BC3A97" w14:paraId="429E5348" w14:textId="77777777" w:rsidTr="00BC3A97">
        <w:trPr>
          <w:trHeight w:val="705"/>
        </w:trPr>
        <w:tc>
          <w:tcPr>
            <w:tcW w:w="576" w:type="dxa"/>
          </w:tcPr>
          <w:p w14:paraId="2F834CAE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965" w:type="dxa"/>
          </w:tcPr>
          <w:p w14:paraId="5B217604" w14:textId="77777777" w:rsidR="00BC3A97" w:rsidRPr="00694E6C" w:rsidRDefault="00BC3A97" w:rsidP="003B32BE">
            <w:pPr>
              <w:pStyle w:val="TableParagraph"/>
              <w:spacing w:line="292" w:lineRule="auto"/>
              <w:ind w:right="260" w:firstLine="60"/>
              <w:rPr>
                <w:sz w:val="24"/>
              </w:rPr>
            </w:pPr>
            <w:r w:rsidRPr="00694E6C">
              <w:rPr>
                <w:sz w:val="24"/>
              </w:rPr>
              <w:t>Гласный звук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[ы], буква</w:t>
            </w:r>
            <w:r w:rsidRPr="00694E6C">
              <w:rPr>
                <w:spacing w:val="-58"/>
                <w:sz w:val="24"/>
              </w:rPr>
              <w:t xml:space="preserve"> </w:t>
            </w:r>
            <w:r w:rsidRPr="00694E6C">
              <w:rPr>
                <w:sz w:val="24"/>
              </w:rPr>
              <w:t>ы.</w:t>
            </w:r>
          </w:p>
        </w:tc>
        <w:tc>
          <w:tcPr>
            <w:tcW w:w="732" w:type="dxa"/>
          </w:tcPr>
          <w:p w14:paraId="2DB96A3F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3D2DB0DA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1CE67D5B" w14:textId="07EF3B5A" w:rsidR="00BC3A9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5163BD96" w14:textId="532CAF88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  <w:tc>
          <w:tcPr>
            <w:tcW w:w="1984" w:type="dxa"/>
          </w:tcPr>
          <w:p w14:paraId="7A6CFFCD" w14:textId="72A55F13" w:rsidR="00BC3A97" w:rsidRPr="00694E6C" w:rsidRDefault="00BC3A97" w:rsidP="003B32BE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BC3A97" w14:paraId="65924788" w14:textId="77777777" w:rsidTr="00BC3A97">
        <w:trPr>
          <w:trHeight w:val="705"/>
        </w:trPr>
        <w:tc>
          <w:tcPr>
            <w:tcW w:w="576" w:type="dxa"/>
          </w:tcPr>
          <w:p w14:paraId="4EEDDC14" w14:textId="77777777" w:rsidR="00BC3A97" w:rsidRPr="00034474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965" w:type="dxa"/>
          </w:tcPr>
          <w:p w14:paraId="1620CCD3" w14:textId="77777777" w:rsidR="00BC3A97" w:rsidRPr="00034474" w:rsidRDefault="00BC3A97" w:rsidP="003B32BE">
            <w:pPr>
              <w:pStyle w:val="TableParagraph"/>
              <w:spacing w:line="292" w:lineRule="auto"/>
              <w:ind w:right="260" w:firstLine="60"/>
              <w:rPr>
                <w:sz w:val="24"/>
              </w:rPr>
            </w:pPr>
            <w:r w:rsidRPr="00694E6C">
              <w:rPr>
                <w:sz w:val="24"/>
              </w:rPr>
              <w:t>Гласный звук</w:t>
            </w:r>
            <w:r w:rsidRPr="00694E6C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[э], буквы </w:t>
            </w:r>
            <w:proofErr w:type="spellStart"/>
            <w:r>
              <w:rPr>
                <w:sz w:val="24"/>
              </w:rPr>
              <w:t>Э</w:t>
            </w:r>
            <w:proofErr w:type="gramStart"/>
            <w:r>
              <w:rPr>
                <w:sz w:val="24"/>
              </w:rPr>
              <w:t>,э</w:t>
            </w:r>
            <w:proofErr w:type="spellEnd"/>
            <w:proofErr w:type="gramEnd"/>
          </w:p>
        </w:tc>
        <w:tc>
          <w:tcPr>
            <w:tcW w:w="732" w:type="dxa"/>
          </w:tcPr>
          <w:p w14:paraId="035E812A" w14:textId="77777777" w:rsidR="00BC3A97" w:rsidRPr="00034474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5B8DD8CF" w14:textId="77777777" w:rsidR="00BC3A97" w:rsidRPr="00034474" w:rsidRDefault="00BC3A97" w:rsidP="003B32BE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14:paraId="6BC37203" w14:textId="36154168" w:rsidR="00BC3A97" w:rsidRPr="00034474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43F9BDBF" w14:textId="4FDE722A" w:rsidR="00BC3A97" w:rsidRPr="00034474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29.09</w:t>
            </w:r>
          </w:p>
        </w:tc>
        <w:tc>
          <w:tcPr>
            <w:tcW w:w="1984" w:type="dxa"/>
          </w:tcPr>
          <w:p w14:paraId="5EF12E83" w14:textId="43516898" w:rsidR="00BC3A97" w:rsidRPr="00034474" w:rsidRDefault="00BC3A97" w:rsidP="003B32BE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C3A97" w14:paraId="3CFB78F7" w14:textId="77777777" w:rsidTr="00BC3A97">
        <w:trPr>
          <w:trHeight w:val="813"/>
        </w:trPr>
        <w:tc>
          <w:tcPr>
            <w:tcW w:w="576" w:type="dxa"/>
          </w:tcPr>
          <w:p w14:paraId="37CF147C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965" w:type="dxa"/>
          </w:tcPr>
          <w:p w14:paraId="1E5197FD" w14:textId="77777777" w:rsidR="00BC3A97" w:rsidRPr="00694E6C" w:rsidRDefault="00BC3A97" w:rsidP="003B32BE">
            <w:pPr>
              <w:pStyle w:val="TableParagraph"/>
              <w:spacing w:line="292" w:lineRule="auto"/>
              <w:ind w:right="260"/>
              <w:rPr>
                <w:sz w:val="24"/>
              </w:rPr>
            </w:pPr>
            <w:r w:rsidRPr="00694E6C">
              <w:rPr>
                <w:sz w:val="24"/>
              </w:rPr>
              <w:t>Звуки [</w:t>
            </w:r>
            <w:proofErr w:type="gramStart"/>
            <w:r w:rsidRPr="00694E6C">
              <w:rPr>
                <w:sz w:val="24"/>
              </w:rPr>
              <w:t>м</w:t>
            </w:r>
            <w:proofErr w:type="gramEnd"/>
            <w:r w:rsidRPr="00694E6C">
              <w:rPr>
                <w:sz w:val="24"/>
              </w:rPr>
              <w:t>], [м’], буквы М,</w:t>
            </w:r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м.</w:t>
            </w:r>
          </w:p>
        </w:tc>
        <w:tc>
          <w:tcPr>
            <w:tcW w:w="732" w:type="dxa"/>
          </w:tcPr>
          <w:p w14:paraId="3B408E91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36AA195B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369B993E" w14:textId="5194D8F8" w:rsidR="00BC3A9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0A52A98E" w14:textId="2193CB12" w:rsidR="00BC3A97" w:rsidRDefault="00351A45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1984" w:type="dxa"/>
          </w:tcPr>
          <w:p w14:paraId="203F71BF" w14:textId="6445EE46" w:rsidR="00BC3A97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1"/>
              </w:rPr>
              <w:t>Звуковой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анализ;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устный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опрос</w:t>
            </w:r>
            <w:proofErr w:type="gramStart"/>
            <w:r>
              <w:rPr>
                <w:sz w:val="21"/>
              </w:rPr>
              <w:t>.;</w:t>
            </w:r>
            <w:proofErr w:type="gramEnd"/>
          </w:p>
        </w:tc>
      </w:tr>
      <w:tr w:rsidR="00BC3A97" w14:paraId="600DF3EC" w14:textId="77777777" w:rsidTr="00BC3A97">
        <w:trPr>
          <w:trHeight w:val="813"/>
        </w:trPr>
        <w:tc>
          <w:tcPr>
            <w:tcW w:w="576" w:type="dxa"/>
          </w:tcPr>
          <w:p w14:paraId="165C67A3" w14:textId="77777777" w:rsidR="00BC3A97" w:rsidRPr="00640B6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965" w:type="dxa"/>
          </w:tcPr>
          <w:p w14:paraId="72008BC3" w14:textId="77777777" w:rsidR="00BC3A97" w:rsidRPr="00640B67" w:rsidRDefault="00BC3A97" w:rsidP="003B32BE">
            <w:pPr>
              <w:pStyle w:val="TableParagraph"/>
              <w:spacing w:line="292" w:lineRule="auto"/>
              <w:ind w:right="260"/>
              <w:rPr>
                <w:sz w:val="24"/>
              </w:rPr>
            </w:pPr>
            <w:r w:rsidRPr="00694E6C">
              <w:rPr>
                <w:sz w:val="24"/>
              </w:rPr>
              <w:t>Звуки</w:t>
            </w:r>
            <w:r w:rsidRPr="00694E6C">
              <w:rPr>
                <w:spacing w:val="56"/>
                <w:sz w:val="24"/>
              </w:rPr>
              <w:t xml:space="preserve"> </w:t>
            </w:r>
            <w:r w:rsidRPr="00694E6C">
              <w:rPr>
                <w:sz w:val="24"/>
              </w:rPr>
              <w:t>[с],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[с,],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буквы</w:t>
            </w:r>
            <w:proofErr w:type="gramStart"/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С</w:t>
            </w:r>
            <w:proofErr w:type="gramEnd"/>
            <w:r w:rsidRPr="00694E6C">
              <w:rPr>
                <w:sz w:val="24"/>
              </w:rPr>
              <w:t>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с</w:t>
            </w:r>
          </w:p>
        </w:tc>
        <w:tc>
          <w:tcPr>
            <w:tcW w:w="732" w:type="dxa"/>
          </w:tcPr>
          <w:p w14:paraId="19FEB6D9" w14:textId="77777777" w:rsidR="00BC3A97" w:rsidRPr="00640B6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5BB951D0" w14:textId="77777777" w:rsidR="00BC3A97" w:rsidRPr="00640B67" w:rsidRDefault="00BC3A97" w:rsidP="003B32BE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14:paraId="6F846E21" w14:textId="053CADCE" w:rsidR="00BC3A97" w:rsidRPr="00640B6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4681D276" w14:textId="2B843028" w:rsidR="00BC3A97" w:rsidRPr="00640B67" w:rsidRDefault="00351A45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  <w:r w:rsidR="00BC3A97">
              <w:rPr>
                <w:sz w:val="24"/>
              </w:rPr>
              <w:t>.10</w:t>
            </w:r>
          </w:p>
        </w:tc>
        <w:tc>
          <w:tcPr>
            <w:tcW w:w="1984" w:type="dxa"/>
          </w:tcPr>
          <w:p w14:paraId="7D73D70C" w14:textId="0AEA2BD4" w:rsidR="00BC3A97" w:rsidRPr="00640B67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C3A97" w14:paraId="371B02A1" w14:textId="77777777" w:rsidTr="00BC3A97">
        <w:trPr>
          <w:trHeight w:val="813"/>
        </w:trPr>
        <w:tc>
          <w:tcPr>
            <w:tcW w:w="576" w:type="dxa"/>
          </w:tcPr>
          <w:p w14:paraId="12539BA6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965" w:type="dxa"/>
          </w:tcPr>
          <w:p w14:paraId="2C86ECE6" w14:textId="77777777" w:rsidR="00BC3A97" w:rsidRPr="00694E6C" w:rsidRDefault="00BC3A97" w:rsidP="003B32BE">
            <w:pPr>
              <w:pStyle w:val="TableParagraph"/>
              <w:spacing w:line="292" w:lineRule="auto"/>
              <w:ind w:right="260"/>
              <w:rPr>
                <w:sz w:val="24"/>
              </w:rPr>
            </w:pPr>
            <w:r w:rsidRPr="00694E6C">
              <w:rPr>
                <w:sz w:val="24"/>
              </w:rPr>
              <w:t>Звуки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[н], [н</w:t>
            </w:r>
            <w:proofErr w:type="gramStart"/>
            <w:r w:rsidRPr="00694E6C">
              <w:rPr>
                <w:sz w:val="24"/>
              </w:rPr>
              <w:t xml:space="preserve">,], </w:t>
            </w:r>
            <w:proofErr w:type="gramEnd"/>
            <w:r w:rsidRPr="00694E6C">
              <w:rPr>
                <w:sz w:val="24"/>
              </w:rPr>
              <w:t>буквы Н,</w:t>
            </w:r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н.</w:t>
            </w:r>
          </w:p>
        </w:tc>
        <w:tc>
          <w:tcPr>
            <w:tcW w:w="732" w:type="dxa"/>
          </w:tcPr>
          <w:p w14:paraId="4F3AF2DE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23841B26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1E1234E2" w14:textId="6EE9D73B" w:rsidR="00BC3A9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3B837ECB" w14:textId="4C29999E" w:rsidR="00BC3A97" w:rsidRDefault="00351A45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  <w:r w:rsidR="00BC3A97">
              <w:rPr>
                <w:sz w:val="24"/>
              </w:rPr>
              <w:t>.10</w:t>
            </w:r>
          </w:p>
        </w:tc>
        <w:tc>
          <w:tcPr>
            <w:tcW w:w="1984" w:type="dxa"/>
          </w:tcPr>
          <w:p w14:paraId="3EA41088" w14:textId="0EEDC43C" w:rsidR="00BC3A97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 w:rsidR="003B32BE">
              <w:rPr>
                <w:sz w:val="24"/>
              </w:rPr>
              <w:t>опрос</w:t>
            </w:r>
          </w:p>
        </w:tc>
      </w:tr>
      <w:tr w:rsidR="00BC3A97" w14:paraId="6DFC2E2F" w14:textId="77777777" w:rsidTr="00BC3A97">
        <w:trPr>
          <w:trHeight w:val="477"/>
        </w:trPr>
        <w:tc>
          <w:tcPr>
            <w:tcW w:w="576" w:type="dxa"/>
          </w:tcPr>
          <w:p w14:paraId="2240B06F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965" w:type="dxa"/>
          </w:tcPr>
          <w:p w14:paraId="26BD52EA" w14:textId="77777777" w:rsidR="00BC3A97" w:rsidRPr="00694E6C" w:rsidRDefault="00BC3A97" w:rsidP="003B32BE">
            <w:pPr>
              <w:pStyle w:val="TableParagraph"/>
              <w:rPr>
                <w:sz w:val="24"/>
              </w:rPr>
            </w:pPr>
            <w:r w:rsidRPr="00694E6C">
              <w:rPr>
                <w:sz w:val="24"/>
              </w:rPr>
              <w:t>Звуки [</w:t>
            </w:r>
            <w:proofErr w:type="gramStart"/>
            <w:r w:rsidRPr="00694E6C">
              <w:rPr>
                <w:sz w:val="24"/>
              </w:rPr>
              <w:t>л</w:t>
            </w:r>
            <w:proofErr w:type="gramEnd"/>
            <w:r w:rsidRPr="00694E6C">
              <w:rPr>
                <w:sz w:val="24"/>
              </w:rPr>
              <w:t>], [л’],</w:t>
            </w:r>
            <w:r w:rsidRPr="00694E6C">
              <w:rPr>
                <w:spacing w:val="60"/>
                <w:sz w:val="24"/>
              </w:rPr>
              <w:t xml:space="preserve"> </w:t>
            </w:r>
            <w:r w:rsidRPr="00694E6C">
              <w:rPr>
                <w:sz w:val="24"/>
              </w:rPr>
              <w:t>буквы Л,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л.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Чтение с интонациями</w:t>
            </w:r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и паузами в соответствии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со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знаками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препинания.</w:t>
            </w:r>
          </w:p>
        </w:tc>
        <w:tc>
          <w:tcPr>
            <w:tcW w:w="732" w:type="dxa"/>
          </w:tcPr>
          <w:p w14:paraId="4822A483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740E16B2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5B899416" w14:textId="4E485785" w:rsidR="00BC3A9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4802FFB6" w14:textId="707FC769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10.10</w:t>
            </w:r>
          </w:p>
        </w:tc>
        <w:tc>
          <w:tcPr>
            <w:tcW w:w="1984" w:type="dxa"/>
          </w:tcPr>
          <w:p w14:paraId="3618BC4A" w14:textId="5A7A898F" w:rsidR="00BC3A97" w:rsidRDefault="00BC3A97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BC3A97" w14:paraId="423A2AE6" w14:textId="77777777" w:rsidTr="00BC3A97">
        <w:trPr>
          <w:trHeight w:val="477"/>
        </w:trPr>
        <w:tc>
          <w:tcPr>
            <w:tcW w:w="576" w:type="dxa"/>
          </w:tcPr>
          <w:p w14:paraId="7E84AFF7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965" w:type="dxa"/>
          </w:tcPr>
          <w:p w14:paraId="435F9057" w14:textId="77777777" w:rsidR="00BC3A97" w:rsidRPr="00694E6C" w:rsidRDefault="00BC3A97" w:rsidP="003B32BE">
            <w:pPr>
              <w:pStyle w:val="TableParagraph"/>
              <w:rPr>
                <w:sz w:val="24"/>
              </w:rPr>
            </w:pPr>
            <w:r w:rsidRPr="00694E6C">
              <w:rPr>
                <w:sz w:val="24"/>
              </w:rPr>
              <w:t>Звуки</w:t>
            </w:r>
            <w:r w:rsidRPr="00694E6C">
              <w:rPr>
                <w:spacing w:val="56"/>
                <w:sz w:val="24"/>
              </w:rPr>
              <w:t xml:space="preserve"> </w:t>
            </w:r>
            <w:r w:rsidRPr="00694E6C">
              <w:rPr>
                <w:sz w:val="24"/>
              </w:rPr>
              <w:t>[т],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[т,],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буквы</w:t>
            </w:r>
            <w:proofErr w:type="gramStart"/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Т</w:t>
            </w:r>
            <w:proofErr w:type="gramEnd"/>
            <w:r w:rsidRPr="00694E6C">
              <w:rPr>
                <w:sz w:val="24"/>
              </w:rPr>
              <w:t>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т</w:t>
            </w:r>
          </w:p>
        </w:tc>
        <w:tc>
          <w:tcPr>
            <w:tcW w:w="732" w:type="dxa"/>
          </w:tcPr>
          <w:p w14:paraId="44312BF4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2D6FFB05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3BFDBE51" w14:textId="1AC9F1AE" w:rsidR="00BC3A9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107AF88E" w14:textId="579F1A4D" w:rsidR="00BC3A97" w:rsidRDefault="00351A45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  <w:r w:rsidR="00BC3A97">
              <w:rPr>
                <w:sz w:val="24"/>
              </w:rPr>
              <w:t>.10</w:t>
            </w:r>
          </w:p>
        </w:tc>
        <w:tc>
          <w:tcPr>
            <w:tcW w:w="1984" w:type="dxa"/>
          </w:tcPr>
          <w:p w14:paraId="589E0BDE" w14:textId="4E1A67DF" w:rsidR="00BC3A97" w:rsidRDefault="003B32BE" w:rsidP="003B32BE">
            <w:pPr>
              <w:pStyle w:val="TableParagraph"/>
              <w:ind w:left="77"/>
              <w:rPr>
                <w:sz w:val="24"/>
              </w:rPr>
            </w:pPr>
            <w:r w:rsidRPr="003B32BE">
              <w:rPr>
                <w:sz w:val="21"/>
              </w:rPr>
              <w:t>Фонематические</w:t>
            </w:r>
            <w:r w:rsidRPr="003B32BE">
              <w:rPr>
                <w:spacing w:val="-50"/>
                <w:sz w:val="21"/>
              </w:rPr>
              <w:t xml:space="preserve"> </w:t>
            </w:r>
            <w:r w:rsidRPr="003B32BE">
              <w:rPr>
                <w:sz w:val="21"/>
              </w:rPr>
              <w:t>представления;</w:t>
            </w:r>
            <w:r w:rsidRPr="003B32BE">
              <w:rPr>
                <w:spacing w:val="1"/>
                <w:sz w:val="21"/>
              </w:rPr>
              <w:t xml:space="preserve"> </w:t>
            </w:r>
            <w:r w:rsidRPr="003B32BE">
              <w:rPr>
                <w:sz w:val="21"/>
              </w:rPr>
              <w:t>устный</w:t>
            </w:r>
            <w:r w:rsidRPr="003B32BE">
              <w:rPr>
                <w:spacing w:val="2"/>
                <w:sz w:val="21"/>
              </w:rPr>
              <w:t xml:space="preserve"> </w:t>
            </w:r>
            <w:r w:rsidRPr="003B32BE">
              <w:rPr>
                <w:sz w:val="21"/>
              </w:rPr>
              <w:t>опрос</w:t>
            </w:r>
            <w:proofErr w:type="gramStart"/>
            <w:r w:rsidRPr="003B32BE">
              <w:rPr>
                <w:sz w:val="21"/>
              </w:rPr>
              <w:t>.;</w:t>
            </w:r>
            <w:proofErr w:type="gramEnd"/>
          </w:p>
        </w:tc>
      </w:tr>
      <w:tr w:rsidR="00BC3A97" w14:paraId="71F7BF1E" w14:textId="77777777" w:rsidTr="00BC3A97">
        <w:trPr>
          <w:trHeight w:val="659"/>
        </w:trPr>
        <w:tc>
          <w:tcPr>
            <w:tcW w:w="576" w:type="dxa"/>
          </w:tcPr>
          <w:p w14:paraId="4C8C9EEF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965" w:type="dxa"/>
          </w:tcPr>
          <w:p w14:paraId="49BA0772" w14:textId="77777777" w:rsidR="00BC3A97" w:rsidRPr="00694E6C" w:rsidRDefault="00BC3A97" w:rsidP="003B32BE">
            <w:pPr>
              <w:pStyle w:val="TableParagraph"/>
              <w:rPr>
                <w:sz w:val="24"/>
              </w:rPr>
            </w:pPr>
            <w:r w:rsidRPr="00694E6C">
              <w:rPr>
                <w:sz w:val="24"/>
              </w:rPr>
              <w:t>Звуки</w:t>
            </w:r>
            <w:r w:rsidRPr="00694E6C">
              <w:rPr>
                <w:spacing w:val="56"/>
                <w:sz w:val="24"/>
              </w:rPr>
              <w:t xml:space="preserve"> </w:t>
            </w:r>
            <w:r w:rsidRPr="00694E6C">
              <w:rPr>
                <w:sz w:val="24"/>
              </w:rPr>
              <w:t>[к],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[к,],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буквы</w:t>
            </w:r>
            <w:proofErr w:type="gramStart"/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К</w:t>
            </w:r>
            <w:proofErr w:type="gramEnd"/>
            <w:r w:rsidRPr="00694E6C">
              <w:rPr>
                <w:sz w:val="24"/>
              </w:rPr>
              <w:t>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к.</w:t>
            </w:r>
          </w:p>
        </w:tc>
        <w:tc>
          <w:tcPr>
            <w:tcW w:w="732" w:type="dxa"/>
          </w:tcPr>
          <w:p w14:paraId="00BC8B57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5C3A43CC" w14:textId="77777777" w:rsidR="00BC3A97" w:rsidRDefault="00BC3A97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4247D5FB" w14:textId="2C130AF5" w:rsidR="00BC3A9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58E8E090" w14:textId="1034F9AD" w:rsidR="00BC3A97" w:rsidRDefault="00351A45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  <w:r w:rsidR="00BC3A97">
              <w:rPr>
                <w:sz w:val="24"/>
              </w:rPr>
              <w:t>.10</w:t>
            </w:r>
          </w:p>
        </w:tc>
        <w:tc>
          <w:tcPr>
            <w:tcW w:w="1984" w:type="dxa"/>
          </w:tcPr>
          <w:p w14:paraId="78FBE11B" w14:textId="460DFE96" w:rsidR="00BC3A97" w:rsidRPr="00694E6C" w:rsidRDefault="00BC3A97" w:rsidP="003B32BE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B32BE" w14:paraId="2F0835AF" w14:textId="77777777" w:rsidTr="00BC3A97">
        <w:trPr>
          <w:trHeight w:val="683"/>
        </w:trPr>
        <w:tc>
          <w:tcPr>
            <w:tcW w:w="576" w:type="dxa"/>
          </w:tcPr>
          <w:p w14:paraId="486BDAE8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965" w:type="dxa"/>
          </w:tcPr>
          <w:p w14:paraId="6CB9DD9B" w14:textId="77777777" w:rsidR="003B32BE" w:rsidRPr="00694E6C" w:rsidRDefault="003B32BE" w:rsidP="003B32BE">
            <w:pPr>
              <w:pStyle w:val="TableParagraph"/>
              <w:rPr>
                <w:sz w:val="24"/>
              </w:rPr>
            </w:pPr>
            <w:r w:rsidRPr="00694E6C">
              <w:rPr>
                <w:sz w:val="24"/>
              </w:rPr>
              <w:t>Звуки</w:t>
            </w:r>
            <w:r w:rsidRPr="00694E6C">
              <w:rPr>
                <w:spacing w:val="56"/>
                <w:sz w:val="24"/>
              </w:rPr>
              <w:t xml:space="preserve"> </w:t>
            </w:r>
            <w:r w:rsidRPr="00694E6C">
              <w:rPr>
                <w:sz w:val="24"/>
              </w:rPr>
              <w:t>[к],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[к,],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буквы</w:t>
            </w:r>
            <w:proofErr w:type="gramStart"/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К</w:t>
            </w:r>
            <w:proofErr w:type="gramEnd"/>
            <w:r w:rsidRPr="00694E6C">
              <w:rPr>
                <w:sz w:val="24"/>
              </w:rPr>
              <w:t>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к.</w:t>
            </w:r>
          </w:p>
        </w:tc>
        <w:tc>
          <w:tcPr>
            <w:tcW w:w="732" w:type="dxa"/>
          </w:tcPr>
          <w:p w14:paraId="31776FA8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4E034CAF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6FA1A871" w14:textId="7747F59C" w:rsidR="003B32BE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27C7F335" w14:textId="3122D6FD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17.10</w:t>
            </w:r>
          </w:p>
        </w:tc>
        <w:tc>
          <w:tcPr>
            <w:tcW w:w="1984" w:type="dxa"/>
          </w:tcPr>
          <w:p w14:paraId="3CCA1158" w14:textId="66A0406C" w:rsidR="003B32BE" w:rsidRPr="00694E6C" w:rsidRDefault="003B32BE" w:rsidP="003B32BE">
            <w:pPr>
              <w:pStyle w:val="TableParagraph"/>
              <w:spacing w:line="292" w:lineRule="auto"/>
              <w:ind w:right="347"/>
              <w:rPr>
                <w:sz w:val="24"/>
              </w:rPr>
            </w:pPr>
            <w:r>
              <w:rPr>
                <w:sz w:val="21"/>
              </w:rPr>
              <w:t>Звуковой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анализ;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устный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опрос</w:t>
            </w:r>
            <w:proofErr w:type="gramStart"/>
            <w:r>
              <w:rPr>
                <w:sz w:val="21"/>
              </w:rPr>
              <w:t>.;</w:t>
            </w:r>
            <w:proofErr w:type="gramEnd"/>
          </w:p>
        </w:tc>
      </w:tr>
      <w:tr w:rsidR="003B32BE" w14:paraId="21F984A5" w14:textId="77777777" w:rsidTr="00BC3A97">
        <w:trPr>
          <w:trHeight w:val="835"/>
        </w:trPr>
        <w:tc>
          <w:tcPr>
            <w:tcW w:w="576" w:type="dxa"/>
          </w:tcPr>
          <w:p w14:paraId="690056CF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965" w:type="dxa"/>
          </w:tcPr>
          <w:p w14:paraId="4D0F340A" w14:textId="77777777" w:rsidR="003B32BE" w:rsidRPr="00694E6C" w:rsidRDefault="003B32BE" w:rsidP="003B32BE">
            <w:pPr>
              <w:pStyle w:val="TableParagraph"/>
              <w:rPr>
                <w:sz w:val="24"/>
              </w:rPr>
            </w:pPr>
            <w:r w:rsidRPr="00694E6C">
              <w:rPr>
                <w:sz w:val="24"/>
              </w:rPr>
              <w:t xml:space="preserve"> Звуки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[</w:t>
            </w:r>
            <w:proofErr w:type="gramStart"/>
            <w:r w:rsidRPr="00694E6C">
              <w:rPr>
                <w:sz w:val="24"/>
              </w:rPr>
              <w:t>р</w:t>
            </w:r>
            <w:proofErr w:type="gramEnd"/>
            <w:r w:rsidRPr="00694E6C">
              <w:rPr>
                <w:sz w:val="24"/>
              </w:rPr>
              <w:t>],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[р’],</w:t>
            </w:r>
            <w:r w:rsidRPr="00694E6C">
              <w:rPr>
                <w:spacing w:val="57"/>
                <w:sz w:val="24"/>
              </w:rPr>
              <w:t xml:space="preserve"> </w:t>
            </w:r>
            <w:r w:rsidRPr="00694E6C">
              <w:rPr>
                <w:sz w:val="24"/>
              </w:rPr>
              <w:t>буквы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Р,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р</w:t>
            </w:r>
          </w:p>
        </w:tc>
        <w:tc>
          <w:tcPr>
            <w:tcW w:w="732" w:type="dxa"/>
          </w:tcPr>
          <w:p w14:paraId="5B4C529A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1A09B829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01EACB0D" w14:textId="7158D0DC" w:rsidR="003B32BE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277C5025" w14:textId="3710ABC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  <w:tc>
          <w:tcPr>
            <w:tcW w:w="1984" w:type="dxa"/>
          </w:tcPr>
          <w:p w14:paraId="671B6B8A" w14:textId="2CD4634D" w:rsidR="003B32BE" w:rsidRPr="00694E6C" w:rsidRDefault="003B32BE" w:rsidP="003B32BE">
            <w:pPr>
              <w:pStyle w:val="TableParagraph"/>
              <w:spacing w:line="292" w:lineRule="auto"/>
              <w:ind w:right="347"/>
              <w:rPr>
                <w:sz w:val="24"/>
              </w:rPr>
            </w:pPr>
            <w:r>
              <w:rPr>
                <w:sz w:val="21"/>
              </w:rPr>
              <w:t>Чтение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слогов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словосочетаний</w:t>
            </w:r>
            <w:proofErr w:type="gramStart"/>
            <w:r>
              <w:rPr>
                <w:sz w:val="21"/>
              </w:rPr>
              <w:t>.;</w:t>
            </w:r>
            <w:proofErr w:type="gramEnd"/>
          </w:p>
        </w:tc>
      </w:tr>
      <w:tr w:rsidR="003B32BE" w14:paraId="267159F2" w14:textId="77777777" w:rsidTr="00BC3A97">
        <w:trPr>
          <w:trHeight w:val="477"/>
        </w:trPr>
        <w:tc>
          <w:tcPr>
            <w:tcW w:w="576" w:type="dxa"/>
          </w:tcPr>
          <w:p w14:paraId="7C627CEA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965" w:type="dxa"/>
          </w:tcPr>
          <w:p w14:paraId="695F0814" w14:textId="77777777" w:rsidR="003B32BE" w:rsidRPr="00694E6C" w:rsidRDefault="003B32BE" w:rsidP="003B32BE">
            <w:pPr>
              <w:pStyle w:val="TableParagraph"/>
              <w:rPr>
                <w:sz w:val="24"/>
              </w:rPr>
            </w:pPr>
            <w:r w:rsidRPr="00694E6C">
              <w:rPr>
                <w:sz w:val="24"/>
              </w:rPr>
              <w:t>Звуки</w:t>
            </w:r>
            <w:r w:rsidRPr="00694E6C">
              <w:rPr>
                <w:spacing w:val="-3"/>
                <w:sz w:val="24"/>
              </w:rPr>
              <w:t xml:space="preserve"> </w:t>
            </w:r>
            <w:r w:rsidRPr="00694E6C">
              <w:rPr>
                <w:sz w:val="24"/>
              </w:rPr>
              <w:t>[в],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[в’],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буквы</w:t>
            </w:r>
            <w:proofErr w:type="gramStart"/>
            <w:r w:rsidRPr="00694E6C">
              <w:rPr>
                <w:spacing w:val="56"/>
                <w:sz w:val="24"/>
              </w:rPr>
              <w:t xml:space="preserve"> </w:t>
            </w:r>
            <w:r w:rsidRPr="00694E6C">
              <w:rPr>
                <w:sz w:val="24"/>
              </w:rPr>
              <w:t>В</w:t>
            </w:r>
            <w:proofErr w:type="gramEnd"/>
            <w:r w:rsidRPr="00694E6C">
              <w:rPr>
                <w:sz w:val="24"/>
              </w:rPr>
              <w:t>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в</w:t>
            </w:r>
          </w:p>
        </w:tc>
        <w:tc>
          <w:tcPr>
            <w:tcW w:w="732" w:type="dxa"/>
          </w:tcPr>
          <w:p w14:paraId="7DC5D6D5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29CF94FA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1B930E5E" w14:textId="0AF786CC" w:rsidR="003B32BE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739AF3ED" w14:textId="01A2ACB0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20.10</w:t>
            </w:r>
          </w:p>
        </w:tc>
        <w:tc>
          <w:tcPr>
            <w:tcW w:w="1984" w:type="dxa"/>
          </w:tcPr>
          <w:p w14:paraId="1A8CCBC1" w14:textId="6AF2424F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1"/>
              </w:rPr>
              <w:t>Чтение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слогов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словосочетаний</w:t>
            </w:r>
            <w:proofErr w:type="gramStart"/>
            <w:r>
              <w:rPr>
                <w:sz w:val="21"/>
              </w:rPr>
              <w:t>.;</w:t>
            </w:r>
            <w:proofErr w:type="gramEnd"/>
          </w:p>
        </w:tc>
      </w:tr>
      <w:tr w:rsidR="003B32BE" w14:paraId="082601ED" w14:textId="77777777" w:rsidTr="00BC3A97">
        <w:trPr>
          <w:trHeight w:val="627"/>
        </w:trPr>
        <w:tc>
          <w:tcPr>
            <w:tcW w:w="576" w:type="dxa"/>
          </w:tcPr>
          <w:p w14:paraId="6594608B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965" w:type="dxa"/>
          </w:tcPr>
          <w:p w14:paraId="0848A737" w14:textId="77777777" w:rsidR="003B32BE" w:rsidRPr="00694E6C" w:rsidRDefault="003B32BE" w:rsidP="003B32BE">
            <w:pPr>
              <w:pStyle w:val="TableParagraph"/>
              <w:spacing w:line="292" w:lineRule="auto"/>
              <w:ind w:right="210"/>
              <w:rPr>
                <w:sz w:val="24"/>
              </w:rPr>
            </w:pPr>
            <w:r w:rsidRPr="00694E6C">
              <w:rPr>
                <w:sz w:val="24"/>
              </w:rPr>
              <w:t>Звуки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[</w:t>
            </w:r>
            <w:proofErr w:type="gramStart"/>
            <w:r w:rsidRPr="00694E6C">
              <w:rPr>
                <w:sz w:val="24"/>
              </w:rPr>
              <w:t>п</w:t>
            </w:r>
            <w:proofErr w:type="gramEnd"/>
            <w:r w:rsidRPr="00694E6C">
              <w:rPr>
                <w:sz w:val="24"/>
              </w:rPr>
              <w:t>],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[п’],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буквы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П,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п.</w:t>
            </w:r>
          </w:p>
        </w:tc>
        <w:tc>
          <w:tcPr>
            <w:tcW w:w="732" w:type="dxa"/>
          </w:tcPr>
          <w:p w14:paraId="66439FFA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4B5D2019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4EA53699" w14:textId="394B9F94" w:rsidR="003B32BE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332C6B6B" w14:textId="36C84323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24.10</w:t>
            </w:r>
          </w:p>
        </w:tc>
        <w:tc>
          <w:tcPr>
            <w:tcW w:w="1984" w:type="dxa"/>
          </w:tcPr>
          <w:p w14:paraId="4A21A78F" w14:textId="6AE6B986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1"/>
              </w:rPr>
              <w:t>Чтение слогов;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слов</w:t>
            </w:r>
            <w:proofErr w:type="gramStart"/>
            <w:r>
              <w:rPr>
                <w:sz w:val="21"/>
              </w:rPr>
              <w:t>.;</w:t>
            </w:r>
            <w:proofErr w:type="gramEnd"/>
          </w:p>
        </w:tc>
      </w:tr>
      <w:tr w:rsidR="003B32BE" w14:paraId="2A4A38A0" w14:textId="77777777" w:rsidTr="00BC3A97">
        <w:trPr>
          <w:trHeight w:val="1485"/>
        </w:trPr>
        <w:tc>
          <w:tcPr>
            <w:tcW w:w="576" w:type="dxa"/>
          </w:tcPr>
          <w:p w14:paraId="3524A6EF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965" w:type="dxa"/>
          </w:tcPr>
          <w:p w14:paraId="5A24DD63" w14:textId="77777777" w:rsidR="003B32BE" w:rsidRPr="00694E6C" w:rsidRDefault="003B32BE" w:rsidP="003B32BE">
            <w:pPr>
              <w:pStyle w:val="TableParagraph"/>
              <w:spacing w:line="292" w:lineRule="auto"/>
              <w:ind w:right="210"/>
              <w:rPr>
                <w:sz w:val="24"/>
              </w:rPr>
            </w:pPr>
            <w:r w:rsidRPr="00694E6C">
              <w:rPr>
                <w:sz w:val="24"/>
              </w:rPr>
              <w:t>Звуки [</w:t>
            </w:r>
            <w:proofErr w:type="gramStart"/>
            <w:r w:rsidRPr="00694E6C">
              <w:rPr>
                <w:sz w:val="24"/>
              </w:rPr>
              <w:t>г</w:t>
            </w:r>
            <w:proofErr w:type="gramEnd"/>
            <w:r w:rsidRPr="00694E6C">
              <w:rPr>
                <w:sz w:val="24"/>
              </w:rPr>
              <w:t>], [г’], буквы Г, г.</w:t>
            </w:r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Звук и буква. Буква как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знак звука. Различение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звука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и буквы</w:t>
            </w:r>
          </w:p>
        </w:tc>
        <w:tc>
          <w:tcPr>
            <w:tcW w:w="732" w:type="dxa"/>
          </w:tcPr>
          <w:p w14:paraId="534E1281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7528BC25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36C6DD1D" w14:textId="1D651A11" w:rsidR="003B32BE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061D7D2D" w14:textId="28AE3811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  <w:tc>
          <w:tcPr>
            <w:tcW w:w="1984" w:type="dxa"/>
          </w:tcPr>
          <w:p w14:paraId="3457E072" w14:textId="30682804" w:rsidR="003B32BE" w:rsidRPr="00694E6C" w:rsidRDefault="003B32BE" w:rsidP="003B32BE">
            <w:pPr>
              <w:pStyle w:val="TableParagraph"/>
              <w:spacing w:line="292" w:lineRule="auto"/>
              <w:ind w:right="347"/>
              <w:rPr>
                <w:sz w:val="24"/>
              </w:rPr>
            </w:pPr>
            <w:r>
              <w:rPr>
                <w:sz w:val="21"/>
              </w:rPr>
              <w:t>Составление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рассказов;</w:t>
            </w:r>
          </w:p>
        </w:tc>
      </w:tr>
      <w:tr w:rsidR="003B32BE" w14:paraId="310DA057" w14:textId="77777777" w:rsidTr="00BC3A97">
        <w:trPr>
          <w:trHeight w:val="477"/>
        </w:trPr>
        <w:tc>
          <w:tcPr>
            <w:tcW w:w="576" w:type="dxa"/>
          </w:tcPr>
          <w:p w14:paraId="7C6B2957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965" w:type="dxa"/>
          </w:tcPr>
          <w:p w14:paraId="361DD8EE" w14:textId="77777777" w:rsidR="003B32BE" w:rsidRPr="00694E6C" w:rsidRDefault="003B32BE" w:rsidP="003B32BE">
            <w:pPr>
              <w:pStyle w:val="TableParagraph"/>
              <w:rPr>
                <w:sz w:val="24"/>
              </w:rPr>
            </w:pPr>
            <w:r w:rsidRPr="00694E6C">
              <w:rPr>
                <w:sz w:val="24"/>
              </w:rPr>
              <w:t>Звуки [</w:t>
            </w:r>
            <w:proofErr w:type="gramStart"/>
            <w:r w:rsidRPr="00694E6C">
              <w:rPr>
                <w:sz w:val="24"/>
              </w:rPr>
              <w:t>г</w:t>
            </w:r>
            <w:proofErr w:type="gramEnd"/>
            <w:r w:rsidRPr="00694E6C">
              <w:rPr>
                <w:sz w:val="24"/>
              </w:rPr>
              <w:t>], [г’], буквы Г, г.</w:t>
            </w:r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Звук и буква. Буква как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знак звука. Различение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звука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и буквы</w:t>
            </w:r>
          </w:p>
        </w:tc>
        <w:tc>
          <w:tcPr>
            <w:tcW w:w="732" w:type="dxa"/>
          </w:tcPr>
          <w:p w14:paraId="3217F2B6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5BC6F832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7B2C8C53" w14:textId="542C87DA" w:rsidR="003B32BE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77103726" w14:textId="47D9F7F0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27.10</w:t>
            </w:r>
          </w:p>
        </w:tc>
        <w:tc>
          <w:tcPr>
            <w:tcW w:w="1984" w:type="dxa"/>
          </w:tcPr>
          <w:p w14:paraId="44209554" w14:textId="26D3EF4E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1"/>
              </w:rPr>
              <w:t>Чтение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предложений;</w:t>
            </w:r>
          </w:p>
        </w:tc>
      </w:tr>
      <w:tr w:rsidR="003B32BE" w14:paraId="18D4C121" w14:textId="77777777" w:rsidTr="00BC3A97">
        <w:trPr>
          <w:trHeight w:val="477"/>
        </w:trPr>
        <w:tc>
          <w:tcPr>
            <w:tcW w:w="576" w:type="dxa"/>
          </w:tcPr>
          <w:p w14:paraId="72CD07DD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965" w:type="dxa"/>
          </w:tcPr>
          <w:p w14:paraId="3EB39675" w14:textId="77777777" w:rsidR="003B32BE" w:rsidRPr="00694E6C" w:rsidRDefault="003B32BE" w:rsidP="003B32BE">
            <w:pPr>
              <w:pStyle w:val="TableParagraph"/>
              <w:rPr>
                <w:sz w:val="24"/>
              </w:rPr>
            </w:pPr>
            <w:r w:rsidRPr="00694E6C">
              <w:rPr>
                <w:sz w:val="24"/>
              </w:rPr>
              <w:t xml:space="preserve"> Гласные буквы</w:t>
            </w:r>
            <w:proofErr w:type="gramStart"/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Е</w:t>
            </w:r>
            <w:proofErr w:type="gramEnd"/>
            <w:r w:rsidRPr="00694E6C">
              <w:rPr>
                <w:sz w:val="24"/>
              </w:rPr>
              <w:t>, е,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обозначающие звуки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[</w:t>
            </w:r>
            <w:proofErr w:type="spellStart"/>
            <w:r w:rsidRPr="00694E6C">
              <w:rPr>
                <w:sz w:val="24"/>
              </w:rPr>
              <w:t>й’э</w:t>
            </w:r>
            <w:proofErr w:type="spellEnd"/>
            <w:r w:rsidRPr="00694E6C">
              <w:rPr>
                <w:sz w:val="24"/>
              </w:rPr>
              <w:t>].</w:t>
            </w:r>
          </w:p>
        </w:tc>
        <w:tc>
          <w:tcPr>
            <w:tcW w:w="732" w:type="dxa"/>
          </w:tcPr>
          <w:p w14:paraId="0A9FD302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306EB8A9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22AF096F" w14:textId="6ED09A17" w:rsidR="003B32BE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3009993A" w14:textId="0BD2BDCB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7.11</w:t>
            </w:r>
          </w:p>
        </w:tc>
        <w:tc>
          <w:tcPr>
            <w:tcW w:w="1984" w:type="dxa"/>
          </w:tcPr>
          <w:p w14:paraId="7B481EDB" w14:textId="2B90529D" w:rsidR="003B32BE" w:rsidRDefault="003B32BE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1"/>
              </w:rPr>
              <w:t>Устный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опрос;</w:t>
            </w:r>
          </w:p>
        </w:tc>
      </w:tr>
      <w:tr w:rsidR="003B32BE" w14:paraId="6C0612CA" w14:textId="77777777" w:rsidTr="00BC3A97">
        <w:trPr>
          <w:trHeight w:val="477"/>
        </w:trPr>
        <w:tc>
          <w:tcPr>
            <w:tcW w:w="576" w:type="dxa"/>
          </w:tcPr>
          <w:p w14:paraId="3501D559" w14:textId="77777777" w:rsidR="003B32BE" w:rsidRPr="008752B6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965" w:type="dxa"/>
          </w:tcPr>
          <w:p w14:paraId="22628050" w14:textId="77777777" w:rsidR="003B32BE" w:rsidRPr="008752B6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Буква ё</w:t>
            </w:r>
          </w:p>
        </w:tc>
        <w:tc>
          <w:tcPr>
            <w:tcW w:w="732" w:type="dxa"/>
          </w:tcPr>
          <w:p w14:paraId="37E153C1" w14:textId="77777777" w:rsidR="003B32BE" w:rsidRPr="008752B6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5A56F305" w14:textId="149A14A5" w:rsidR="003B32BE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54B5F3D6" w14:textId="48CDA75A" w:rsidR="003B32BE" w:rsidRPr="008752B6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63583D98" w14:textId="56FAB4FC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8.11</w:t>
            </w:r>
          </w:p>
        </w:tc>
        <w:tc>
          <w:tcPr>
            <w:tcW w:w="1984" w:type="dxa"/>
          </w:tcPr>
          <w:p w14:paraId="4B3FDCCA" w14:textId="47C29B9F" w:rsidR="003B32BE" w:rsidRDefault="003B32BE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1"/>
              </w:rPr>
              <w:t>Чтение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текстов.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Пересказ;</w:t>
            </w:r>
          </w:p>
        </w:tc>
      </w:tr>
      <w:tr w:rsidR="003B32BE" w14:paraId="5CDF34F4" w14:textId="77777777" w:rsidTr="00BC3A97">
        <w:trPr>
          <w:trHeight w:val="477"/>
        </w:trPr>
        <w:tc>
          <w:tcPr>
            <w:tcW w:w="576" w:type="dxa"/>
          </w:tcPr>
          <w:p w14:paraId="400BAE51" w14:textId="77777777" w:rsidR="003B32BE" w:rsidRPr="008752B6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965" w:type="dxa"/>
          </w:tcPr>
          <w:p w14:paraId="1B2B38AA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Буква ё</w:t>
            </w:r>
          </w:p>
        </w:tc>
        <w:tc>
          <w:tcPr>
            <w:tcW w:w="732" w:type="dxa"/>
          </w:tcPr>
          <w:p w14:paraId="64298010" w14:textId="77777777" w:rsidR="003B32BE" w:rsidRPr="008752B6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2722C965" w14:textId="7616B576" w:rsidR="003B32BE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7C94EA86" w14:textId="07512EFC" w:rsidR="003B32BE" w:rsidRPr="008752B6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77F617C7" w14:textId="5FC84C1B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10.11</w:t>
            </w:r>
          </w:p>
        </w:tc>
        <w:tc>
          <w:tcPr>
            <w:tcW w:w="1984" w:type="dxa"/>
          </w:tcPr>
          <w:p w14:paraId="36FB2C4C" w14:textId="1436DC69" w:rsidR="003B32BE" w:rsidRDefault="003B32BE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1"/>
              </w:rPr>
              <w:t>Звуковые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модели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слов</w:t>
            </w:r>
            <w:proofErr w:type="gramStart"/>
            <w:r>
              <w:rPr>
                <w:sz w:val="21"/>
              </w:rPr>
              <w:t>.;</w:t>
            </w:r>
            <w:proofErr w:type="gramEnd"/>
          </w:p>
        </w:tc>
      </w:tr>
      <w:tr w:rsidR="003B32BE" w14:paraId="65F63116" w14:textId="77777777" w:rsidTr="00BC3A97">
        <w:trPr>
          <w:trHeight w:val="477"/>
        </w:trPr>
        <w:tc>
          <w:tcPr>
            <w:tcW w:w="576" w:type="dxa"/>
          </w:tcPr>
          <w:p w14:paraId="79FF4A35" w14:textId="77777777" w:rsidR="003B32BE" w:rsidRPr="008752B6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965" w:type="dxa"/>
          </w:tcPr>
          <w:p w14:paraId="51CEBDBA" w14:textId="77777777" w:rsidR="003B32BE" w:rsidRPr="008752B6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 изученных букв</w:t>
            </w:r>
          </w:p>
        </w:tc>
        <w:tc>
          <w:tcPr>
            <w:tcW w:w="732" w:type="dxa"/>
          </w:tcPr>
          <w:p w14:paraId="035166C2" w14:textId="77777777" w:rsidR="003B32BE" w:rsidRPr="008752B6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64DFE050" w14:textId="508435A4" w:rsidR="003B32BE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7BAD53F9" w14:textId="61F4E602" w:rsidR="003B32BE" w:rsidRPr="008752B6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14:paraId="437B726A" w14:textId="1E1279A5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14.11</w:t>
            </w:r>
          </w:p>
        </w:tc>
        <w:tc>
          <w:tcPr>
            <w:tcW w:w="1984" w:type="dxa"/>
          </w:tcPr>
          <w:p w14:paraId="71E12931" w14:textId="3293DBDD" w:rsidR="003B32BE" w:rsidRDefault="003B32BE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1"/>
              </w:rPr>
              <w:t>Чтение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предложений;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схемы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предложений;</w:t>
            </w:r>
          </w:p>
        </w:tc>
      </w:tr>
      <w:tr w:rsidR="003B32BE" w14:paraId="04064034" w14:textId="77777777" w:rsidTr="00BC3A97">
        <w:trPr>
          <w:trHeight w:val="477"/>
        </w:trPr>
        <w:tc>
          <w:tcPr>
            <w:tcW w:w="576" w:type="dxa"/>
          </w:tcPr>
          <w:p w14:paraId="30C61599" w14:textId="77777777" w:rsidR="003B32BE" w:rsidRPr="008752B6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965" w:type="dxa"/>
          </w:tcPr>
          <w:p w14:paraId="3A376B0B" w14:textId="77777777" w:rsidR="003B32BE" w:rsidRPr="008752B6" w:rsidRDefault="003B32BE" w:rsidP="003B32BE">
            <w:pPr>
              <w:pStyle w:val="TableParagraph"/>
              <w:rPr>
                <w:sz w:val="24"/>
              </w:rPr>
            </w:pPr>
            <w:r w:rsidRPr="00694E6C">
              <w:rPr>
                <w:sz w:val="24"/>
              </w:rPr>
              <w:t>Звуки [б], [б’], буквы</w:t>
            </w:r>
            <w:proofErr w:type="gramStart"/>
            <w:r w:rsidRPr="00694E6C">
              <w:rPr>
                <w:sz w:val="24"/>
              </w:rPr>
              <w:t xml:space="preserve"> Б</w:t>
            </w:r>
            <w:proofErr w:type="gramEnd"/>
            <w:r w:rsidRPr="00694E6C">
              <w:rPr>
                <w:sz w:val="24"/>
              </w:rPr>
              <w:t>, б.</w:t>
            </w:r>
          </w:p>
        </w:tc>
        <w:tc>
          <w:tcPr>
            <w:tcW w:w="732" w:type="dxa"/>
          </w:tcPr>
          <w:p w14:paraId="7B126460" w14:textId="77777777" w:rsidR="003B32BE" w:rsidRPr="008752B6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0BA1BFD9" w14:textId="0B28D40A" w:rsidR="003B32BE" w:rsidRPr="008752B6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57499CCE" w14:textId="1ECE19CD" w:rsidR="003B32BE" w:rsidRPr="008752B6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3E1174C9" w14:textId="110E501B" w:rsidR="003B32BE" w:rsidRPr="008752B6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15.11</w:t>
            </w:r>
          </w:p>
        </w:tc>
        <w:tc>
          <w:tcPr>
            <w:tcW w:w="1984" w:type="dxa"/>
          </w:tcPr>
          <w:p w14:paraId="3EBA16B7" w14:textId="0A86DB3F" w:rsidR="003B32BE" w:rsidRPr="008752B6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1"/>
              </w:rPr>
              <w:t>Чтение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предложений.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Пересказ;</w:t>
            </w:r>
          </w:p>
        </w:tc>
      </w:tr>
      <w:tr w:rsidR="003B32BE" w14:paraId="3B9601F3" w14:textId="77777777" w:rsidTr="00BC3A97">
        <w:trPr>
          <w:trHeight w:val="477"/>
        </w:trPr>
        <w:tc>
          <w:tcPr>
            <w:tcW w:w="576" w:type="dxa"/>
          </w:tcPr>
          <w:p w14:paraId="7ED9B692" w14:textId="77777777" w:rsidR="003B32BE" w:rsidRPr="008752B6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965" w:type="dxa"/>
          </w:tcPr>
          <w:p w14:paraId="013DFB46" w14:textId="77777777" w:rsidR="003B32BE" w:rsidRPr="008752B6" w:rsidRDefault="003B32BE" w:rsidP="003B32BE">
            <w:pPr>
              <w:pStyle w:val="TableParagraph"/>
              <w:rPr>
                <w:sz w:val="24"/>
              </w:rPr>
            </w:pPr>
            <w:r w:rsidRPr="00694E6C">
              <w:rPr>
                <w:sz w:val="24"/>
              </w:rPr>
              <w:t xml:space="preserve">Звуки [з], [з’], буквы </w:t>
            </w:r>
            <w:proofErr w:type="gramStart"/>
            <w:r w:rsidRPr="00694E6C">
              <w:rPr>
                <w:sz w:val="24"/>
              </w:rPr>
              <w:t>З</w:t>
            </w:r>
            <w:proofErr w:type="gramEnd"/>
            <w:r w:rsidRPr="00694E6C">
              <w:rPr>
                <w:sz w:val="24"/>
              </w:rPr>
              <w:t>, з.</w:t>
            </w:r>
          </w:p>
        </w:tc>
        <w:tc>
          <w:tcPr>
            <w:tcW w:w="732" w:type="dxa"/>
          </w:tcPr>
          <w:p w14:paraId="41DD6633" w14:textId="77777777" w:rsidR="003B32BE" w:rsidRPr="008752B6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65A68E17" w14:textId="63C09F98" w:rsidR="003B32BE" w:rsidRPr="008752B6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41A5EC4F" w14:textId="69F95FF2" w:rsidR="003B32BE" w:rsidRPr="008752B6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15677861" w14:textId="6E302697" w:rsidR="003B32BE" w:rsidRPr="008752B6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17.11</w:t>
            </w:r>
          </w:p>
        </w:tc>
        <w:tc>
          <w:tcPr>
            <w:tcW w:w="1984" w:type="dxa"/>
          </w:tcPr>
          <w:p w14:paraId="3D81E75F" w14:textId="16129200" w:rsidR="003B32BE" w:rsidRPr="008752B6" w:rsidRDefault="003B32BE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B32BE" w14:paraId="19B6BC69" w14:textId="77777777" w:rsidTr="00BC3A97">
        <w:trPr>
          <w:trHeight w:val="1821"/>
        </w:trPr>
        <w:tc>
          <w:tcPr>
            <w:tcW w:w="576" w:type="dxa"/>
          </w:tcPr>
          <w:p w14:paraId="04D5AA56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32.</w:t>
            </w:r>
          </w:p>
        </w:tc>
        <w:tc>
          <w:tcPr>
            <w:tcW w:w="2965" w:type="dxa"/>
          </w:tcPr>
          <w:p w14:paraId="13F45DAB" w14:textId="77777777" w:rsidR="003B32BE" w:rsidRPr="00694E6C" w:rsidRDefault="003B32BE" w:rsidP="003B32BE">
            <w:pPr>
              <w:pStyle w:val="TableParagraph"/>
              <w:tabs>
                <w:tab w:val="left" w:pos="1685"/>
              </w:tabs>
              <w:spacing w:line="292" w:lineRule="auto"/>
              <w:ind w:right="295"/>
              <w:rPr>
                <w:sz w:val="24"/>
              </w:rPr>
            </w:pPr>
            <w:r w:rsidRPr="00694E6C">
              <w:rPr>
                <w:sz w:val="24"/>
              </w:rPr>
              <w:t xml:space="preserve">Звуки [з], [з’], буквы </w:t>
            </w:r>
            <w:proofErr w:type="gramStart"/>
            <w:r w:rsidRPr="00694E6C">
              <w:rPr>
                <w:sz w:val="24"/>
              </w:rPr>
              <w:t>З</w:t>
            </w:r>
            <w:proofErr w:type="gramEnd"/>
            <w:r w:rsidRPr="00694E6C">
              <w:rPr>
                <w:sz w:val="24"/>
              </w:rPr>
              <w:t>, з.</w:t>
            </w:r>
            <w:r w:rsidRPr="00694E6C">
              <w:rPr>
                <w:spacing w:val="-58"/>
                <w:sz w:val="24"/>
              </w:rPr>
              <w:t xml:space="preserve"> </w:t>
            </w:r>
            <w:r w:rsidRPr="00694E6C">
              <w:rPr>
                <w:sz w:val="24"/>
              </w:rPr>
              <w:t>Знакомство</w:t>
            </w:r>
            <w:r w:rsidRPr="00694E6C">
              <w:rPr>
                <w:sz w:val="24"/>
              </w:rPr>
              <w:tab/>
              <w:t>с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орфоэпическим чтением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(при переходе к чтению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целыми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словами).</w:t>
            </w:r>
          </w:p>
        </w:tc>
        <w:tc>
          <w:tcPr>
            <w:tcW w:w="732" w:type="dxa"/>
          </w:tcPr>
          <w:p w14:paraId="20BA13FB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1D9D5A21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38976494" w14:textId="7B3D2FBE" w:rsidR="003B32BE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22FA4B46" w14:textId="34BF57F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21.11</w:t>
            </w:r>
          </w:p>
        </w:tc>
        <w:tc>
          <w:tcPr>
            <w:tcW w:w="1984" w:type="dxa"/>
          </w:tcPr>
          <w:p w14:paraId="7726772C" w14:textId="4A115E77" w:rsidR="003B32BE" w:rsidRPr="00694E6C" w:rsidRDefault="003B32BE" w:rsidP="003B32BE">
            <w:pPr>
              <w:pStyle w:val="TableParagraph"/>
              <w:spacing w:line="292" w:lineRule="auto"/>
              <w:ind w:right="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B32BE" w14:paraId="74A4DFFE" w14:textId="77777777" w:rsidTr="00BC3A97">
        <w:trPr>
          <w:trHeight w:val="1821"/>
        </w:trPr>
        <w:tc>
          <w:tcPr>
            <w:tcW w:w="576" w:type="dxa"/>
          </w:tcPr>
          <w:p w14:paraId="1266D181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965" w:type="dxa"/>
          </w:tcPr>
          <w:p w14:paraId="0D7FEEAC" w14:textId="77777777" w:rsidR="003B32BE" w:rsidRPr="00694E6C" w:rsidRDefault="003B32BE" w:rsidP="003B32BE">
            <w:pPr>
              <w:pStyle w:val="TableParagraph"/>
              <w:tabs>
                <w:tab w:val="left" w:pos="1685"/>
              </w:tabs>
              <w:spacing w:line="292" w:lineRule="auto"/>
              <w:ind w:right="295"/>
              <w:rPr>
                <w:sz w:val="24"/>
              </w:rPr>
            </w:pPr>
            <w:r w:rsidRPr="00694E6C">
              <w:rPr>
                <w:sz w:val="24"/>
              </w:rPr>
              <w:t>Звуки</w:t>
            </w:r>
            <w:r w:rsidRPr="00694E6C">
              <w:rPr>
                <w:spacing w:val="-3"/>
                <w:sz w:val="24"/>
              </w:rPr>
              <w:t xml:space="preserve"> </w:t>
            </w:r>
            <w:r w:rsidRPr="00694E6C">
              <w:rPr>
                <w:sz w:val="24"/>
              </w:rPr>
              <w:t>[д],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[д’],</w:t>
            </w:r>
            <w:r w:rsidRPr="00694E6C">
              <w:rPr>
                <w:spacing w:val="-3"/>
                <w:sz w:val="24"/>
              </w:rPr>
              <w:t xml:space="preserve"> </w:t>
            </w:r>
            <w:r w:rsidRPr="00694E6C">
              <w:rPr>
                <w:sz w:val="24"/>
              </w:rPr>
              <w:t>буквы</w:t>
            </w:r>
            <w:proofErr w:type="gramStart"/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Д</w:t>
            </w:r>
            <w:proofErr w:type="gramEnd"/>
            <w:r w:rsidRPr="00694E6C">
              <w:rPr>
                <w:sz w:val="24"/>
              </w:rPr>
              <w:t>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д.</w:t>
            </w:r>
            <w:r>
              <w:rPr>
                <w:sz w:val="24"/>
              </w:rPr>
              <w:t xml:space="preserve"> </w:t>
            </w:r>
            <w:r w:rsidRPr="00694E6C">
              <w:rPr>
                <w:sz w:val="24"/>
              </w:rPr>
              <w:t>Знакомство</w:t>
            </w:r>
            <w:r w:rsidRPr="00694E6C">
              <w:rPr>
                <w:sz w:val="24"/>
              </w:rPr>
              <w:tab/>
              <w:t>с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орфоэпическим чтением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(при переходе к чтению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целыми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словами).</w:t>
            </w:r>
          </w:p>
        </w:tc>
        <w:tc>
          <w:tcPr>
            <w:tcW w:w="732" w:type="dxa"/>
          </w:tcPr>
          <w:p w14:paraId="7FF407C9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4FDB98EA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36861C41" w14:textId="1F63AFA2" w:rsidR="003B32BE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51F6BBE2" w14:textId="3475035D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22.11</w:t>
            </w:r>
          </w:p>
        </w:tc>
        <w:tc>
          <w:tcPr>
            <w:tcW w:w="1984" w:type="dxa"/>
          </w:tcPr>
          <w:p w14:paraId="0192B7E1" w14:textId="20883615" w:rsidR="003B32BE" w:rsidRPr="00406F5F" w:rsidRDefault="003B32BE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B32BE" w14:paraId="05F50EA5" w14:textId="77777777" w:rsidTr="00BC3A97">
        <w:trPr>
          <w:trHeight w:val="1821"/>
        </w:trPr>
        <w:tc>
          <w:tcPr>
            <w:tcW w:w="576" w:type="dxa"/>
          </w:tcPr>
          <w:p w14:paraId="74320862" w14:textId="77777777" w:rsidR="003B32BE" w:rsidRPr="00406F5F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965" w:type="dxa"/>
          </w:tcPr>
          <w:p w14:paraId="3E789FBF" w14:textId="77777777" w:rsidR="003B32BE" w:rsidRPr="00406F5F" w:rsidRDefault="003B32BE" w:rsidP="003B32BE">
            <w:pPr>
              <w:pStyle w:val="TableParagraph"/>
              <w:tabs>
                <w:tab w:val="left" w:pos="1685"/>
              </w:tabs>
              <w:spacing w:line="292" w:lineRule="auto"/>
              <w:ind w:right="295"/>
              <w:rPr>
                <w:sz w:val="24"/>
              </w:rPr>
            </w:pPr>
            <w:r w:rsidRPr="00694E6C">
              <w:rPr>
                <w:sz w:val="24"/>
              </w:rPr>
              <w:t>Звук [ж], буквы</w:t>
            </w:r>
            <w:proofErr w:type="gramStart"/>
            <w:r w:rsidRPr="00694E6C">
              <w:rPr>
                <w:sz w:val="24"/>
              </w:rPr>
              <w:t xml:space="preserve"> Ж</w:t>
            </w:r>
            <w:proofErr w:type="gramEnd"/>
            <w:r w:rsidRPr="00694E6C">
              <w:rPr>
                <w:sz w:val="24"/>
              </w:rPr>
              <w:t>, ж.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Знакомство</w:t>
            </w:r>
            <w:r w:rsidRPr="00694E6C">
              <w:rPr>
                <w:sz w:val="24"/>
              </w:rPr>
              <w:tab/>
              <w:t>с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орфоэпическим чтением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(при переходе к чтению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целыми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словами).</w:t>
            </w:r>
          </w:p>
        </w:tc>
        <w:tc>
          <w:tcPr>
            <w:tcW w:w="732" w:type="dxa"/>
          </w:tcPr>
          <w:p w14:paraId="34953DE0" w14:textId="77777777" w:rsidR="003B32BE" w:rsidRPr="00406F5F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5C738BE5" w14:textId="77777777" w:rsidR="003B32BE" w:rsidRPr="00406F5F" w:rsidRDefault="003B32BE" w:rsidP="003B32BE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14:paraId="57CAC202" w14:textId="43E4D822" w:rsidR="003B32BE" w:rsidRPr="00406F5F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18819D32" w14:textId="76A9C265" w:rsidR="003B32BE" w:rsidRPr="00406F5F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24.11</w:t>
            </w:r>
          </w:p>
        </w:tc>
        <w:tc>
          <w:tcPr>
            <w:tcW w:w="1984" w:type="dxa"/>
          </w:tcPr>
          <w:p w14:paraId="3F78522B" w14:textId="31431CAD" w:rsidR="003B32BE" w:rsidRPr="00406F5F" w:rsidRDefault="003B32BE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B32BE" w14:paraId="0E492409" w14:textId="77777777" w:rsidTr="00BC3A97">
        <w:trPr>
          <w:trHeight w:val="1821"/>
        </w:trPr>
        <w:tc>
          <w:tcPr>
            <w:tcW w:w="576" w:type="dxa"/>
          </w:tcPr>
          <w:p w14:paraId="253F8D4F" w14:textId="77777777" w:rsidR="003B32BE" w:rsidRPr="00406F5F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965" w:type="dxa"/>
          </w:tcPr>
          <w:p w14:paraId="121CE07A" w14:textId="77777777" w:rsidR="003B32BE" w:rsidRPr="00406F5F" w:rsidRDefault="003B32BE" w:rsidP="003B32BE">
            <w:pPr>
              <w:pStyle w:val="TableParagraph"/>
              <w:tabs>
                <w:tab w:val="left" w:pos="1685"/>
              </w:tabs>
              <w:spacing w:line="292" w:lineRule="auto"/>
              <w:ind w:right="295"/>
              <w:rPr>
                <w:sz w:val="24"/>
              </w:rPr>
            </w:pPr>
            <w:r w:rsidRPr="00694E6C">
              <w:rPr>
                <w:sz w:val="24"/>
              </w:rPr>
              <w:t>Звук [ж], буквы</w:t>
            </w:r>
            <w:proofErr w:type="gramStart"/>
            <w:r w:rsidRPr="00694E6C">
              <w:rPr>
                <w:sz w:val="24"/>
              </w:rPr>
              <w:t xml:space="preserve"> Ж</w:t>
            </w:r>
            <w:proofErr w:type="gramEnd"/>
            <w:r w:rsidRPr="00694E6C">
              <w:rPr>
                <w:sz w:val="24"/>
              </w:rPr>
              <w:t>, ж.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Знакомство</w:t>
            </w:r>
            <w:r w:rsidRPr="00694E6C">
              <w:rPr>
                <w:sz w:val="24"/>
              </w:rPr>
              <w:tab/>
              <w:t>с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орфоэпическим чтением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(при переходе к чтению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целыми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словами).</w:t>
            </w:r>
          </w:p>
        </w:tc>
        <w:tc>
          <w:tcPr>
            <w:tcW w:w="732" w:type="dxa"/>
          </w:tcPr>
          <w:p w14:paraId="78DC5473" w14:textId="77777777" w:rsidR="003B32BE" w:rsidRPr="00406F5F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37A0BF75" w14:textId="77777777" w:rsidR="003B32BE" w:rsidRPr="00406F5F" w:rsidRDefault="003B32BE" w:rsidP="003B32BE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14:paraId="2CDDB2C3" w14:textId="075C8C70" w:rsidR="003B32BE" w:rsidRPr="00406F5F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501FB2B6" w14:textId="14F591F9" w:rsidR="003B32BE" w:rsidRPr="00406F5F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28.11</w:t>
            </w:r>
          </w:p>
        </w:tc>
        <w:tc>
          <w:tcPr>
            <w:tcW w:w="1984" w:type="dxa"/>
          </w:tcPr>
          <w:p w14:paraId="6B17E215" w14:textId="566002B9" w:rsidR="003B32BE" w:rsidRPr="00406F5F" w:rsidRDefault="003B32BE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B32BE" w14:paraId="65695A20" w14:textId="77777777" w:rsidTr="00BC3A97">
        <w:trPr>
          <w:trHeight w:val="2157"/>
        </w:trPr>
        <w:tc>
          <w:tcPr>
            <w:tcW w:w="576" w:type="dxa"/>
          </w:tcPr>
          <w:p w14:paraId="26F83008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2965" w:type="dxa"/>
          </w:tcPr>
          <w:p w14:paraId="1A5776AE" w14:textId="77777777" w:rsidR="003B32BE" w:rsidRPr="00694E6C" w:rsidRDefault="003B32BE" w:rsidP="003B32BE">
            <w:pPr>
              <w:pStyle w:val="TableParagraph"/>
              <w:spacing w:line="292" w:lineRule="auto"/>
              <w:ind w:right="64"/>
              <w:rPr>
                <w:sz w:val="24"/>
              </w:rPr>
            </w:pPr>
            <w:r w:rsidRPr="00694E6C">
              <w:rPr>
                <w:sz w:val="24"/>
              </w:rPr>
              <w:t>Звук [ж], буквы</w:t>
            </w:r>
            <w:proofErr w:type="gramStart"/>
            <w:r w:rsidRPr="00694E6C">
              <w:rPr>
                <w:sz w:val="24"/>
              </w:rPr>
              <w:t xml:space="preserve"> Ж</w:t>
            </w:r>
            <w:proofErr w:type="gramEnd"/>
            <w:r w:rsidRPr="00694E6C">
              <w:rPr>
                <w:sz w:val="24"/>
              </w:rPr>
              <w:t>, ж.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Орфоэпическое чтение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(проговаривание) как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средство</w:t>
            </w:r>
            <w:r w:rsidRPr="00694E6C">
              <w:rPr>
                <w:spacing w:val="60"/>
                <w:sz w:val="24"/>
              </w:rPr>
              <w:t xml:space="preserve"> </w:t>
            </w:r>
            <w:r w:rsidRPr="00694E6C">
              <w:rPr>
                <w:sz w:val="24"/>
              </w:rPr>
              <w:t>самоконтроля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при письме под диктовку и</w:t>
            </w:r>
            <w:r w:rsidRPr="00694E6C">
              <w:rPr>
                <w:spacing w:val="-58"/>
                <w:sz w:val="24"/>
              </w:rPr>
              <w:t xml:space="preserve"> </w:t>
            </w:r>
            <w:r w:rsidRPr="00694E6C">
              <w:rPr>
                <w:sz w:val="24"/>
              </w:rPr>
              <w:t>при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списывании.</w:t>
            </w:r>
          </w:p>
        </w:tc>
        <w:tc>
          <w:tcPr>
            <w:tcW w:w="732" w:type="dxa"/>
          </w:tcPr>
          <w:p w14:paraId="2870A789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04D800B3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6D9F82E7" w14:textId="6567C738" w:rsidR="003B32BE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1B6DDABF" w14:textId="1AB52F8B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29.11</w:t>
            </w:r>
          </w:p>
        </w:tc>
        <w:tc>
          <w:tcPr>
            <w:tcW w:w="1984" w:type="dxa"/>
          </w:tcPr>
          <w:p w14:paraId="606D8A8E" w14:textId="38991B05" w:rsidR="003B32BE" w:rsidRDefault="003B32BE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  <w:tr w:rsidR="003B32BE" w14:paraId="636F4D26" w14:textId="77777777" w:rsidTr="00BC3A97">
        <w:trPr>
          <w:trHeight w:val="2157"/>
        </w:trPr>
        <w:tc>
          <w:tcPr>
            <w:tcW w:w="576" w:type="dxa"/>
          </w:tcPr>
          <w:p w14:paraId="15B37716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965" w:type="dxa"/>
          </w:tcPr>
          <w:p w14:paraId="20EC4B54" w14:textId="77777777" w:rsidR="003B32BE" w:rsidRDefault="003B32BE" w:rsidP="003B32BE">
            <w:pPr>
              <w:pStyle w:val="TableParagraph"/>
              <w:spacing w:line="292" w:lineRule="auto"/>
              <w:ind w:right="64"/>
              <w:rPr>
                <w:sz w:val="24"/>
              </w:rPr>
            </w:pPr>
            <w:r w:rsidRPr="00694E6C">
              <w:rPr>
                <w:sz w:val="24"/>
              </w:rPr>
              <w:t>Гласные буквы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Я, я,</w:t>
            </w:r>
          </w:p>
          <w:p w14:paraId="2412A22B" w14:textId="77777777" w:rsidR="003B32BE" w:rsidRPr="00694E6C" w:rsidRDefault="003B32BE" w:rsidP="003B32BE">
            <w:pPr>
              <w:pStyle w:val="TableParagraph"/>
              <w:spacing w:line="292" w:lineRule="auto"/>
              <w:ind w:right="64"/>
              <w:rPr>
                <w:sz w:val="24"/>
              </w:rPr>
            </w:pPr>
            <w:r w:rsidRPr="00694E6C">
              <w:rPr>
                <w:sz w:val="24"/>
              </w:rPr>
              <w:t>Орфоэпическое чтение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(проговаривание) как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средство</w:t>
            </w:r>
            <w:r w:rsidRPr="00694E6C">
              <w:rPr>
                <w:spacing w:val="60"/>
                <w:sz w:val="24"/>
              </w:rPr>
              <w:t xml:space="preserve"> </w:t>
            </w:r>
            <w:r w:rsidRPr="00694E6C">
              <w:rPr>
                <w:sz w:val="24"/>
              </w:rPr>
              <w:t>самоконтроля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при письме под диктовку и</w:t>
            </w:r>
            <w:r w:rsidRPr="00694E6C">
              <w:rPr>
                <w:spacing w:val="-58"/>
                <w:sz w:val="24"/>
              </w:rPr>
              <w:t xml:space="preserve"> </w:t>
            </w:r>
            <w:r w:rsidRPr="00694E6C">
              <w:rPr>
                <w:sz w:val="24"/>
              </w:rPr>
              <w:t>при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списывании.</w:t>
            </w:r>
          </w:p>
        </w:tc>
        <w:tc>
          <w:tcPr>
            <w:tcW w:w="732" w:type="dxa"/>
          </w:tcPr>
          <w:p w14:paraId="79E41E7D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3F729D91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2B139CC4" w14:textId="51DAF9EA" w:rsidR="003B32BE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2A71E3EB" w14:textId="3FC35895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1.12</w:t>
            </w:r>
          </w:p>
        </w:tc>
        <w:tc>
          <w:tcPr>
            <w:tcW w:w="1984" w:type="dxa"/>
          </w:tcPr>
          <w:p w14:paraId="6E418A9B" w14:textId="0D6CD24B" w:rsidR="003B32BE" w:rsidRDefault="003B32BE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B32BE" w14:paraId="75B219DC" w14:textId="77777777" w:rsidTr="00BC3A97">
        <w:trPr>
          <w:trHeight w:val="1485"/>
        </w:trPr>
        <w:tc>
          <w:tcPr>
            <w:tcW w:w="576" w:type="dxa"/>
          </w:tcPr>
          <w:p w14:paraId="3FEF99EC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965" w:type="dxa"/>
          </w:tcPr>
          <w:p w14:paraId="65F0DAE2" w14:textId="77777777" w:rsidR="003B32BE" w:rsidRPr="00694E6C" w:rsidRDefault="003B32BE" w:rsidP="003B32BE">
            <w:pPr>
              <w:pStyle w:val="TableParagraph"/>
              <w:rPr>
                <w:sz w:val="24"/>
              </w:rPr>
            </w:pPr>
            <w:r w:rsidRPr="00694E6C">
              <w:rPr>
                <w:sz w:val="24"/>
              </w:rPr>
              <w:t>Гласные буквы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Я, я,</w:t>
            </w:r>
          </w:p>
        </w:tc>
        <w:tc>
          <w:tcPr>
            <w:tcW w:w="732" w:type="dxa"/>
          </w:tcPr>
          <w:p w14:paraId="6409FC5F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6E23B468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6ACCE933" w14:textId="4D841FF8" w:rsidR="003B32BE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521B2743" w14:textId="06514250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5.12</w:t>
            </w:r>
          </w:p>
        </w:tc>
        <w:tc>
          <w:tcPr>
            <w:tcW w:w="1984" w:type="dxa"/>
          </w:tcPr>
          <w:p w14:paraId="76BE182B" w14:textId="124B905A" w:rsidR="003B32BE" w:rsidRPr="00694E6C" w:rsidRDefault="003B32BE" w:rsidP="003B32BE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B32BE" w14:paraId="29A7E122" w14:textId="77777777" w:rsidTr="00BC3A97">
        <w:trPr>
          <w:trHeight w:val="1485"/>
        </w:trPr>
        <w:tc>
          <w:tcPr>
            <w:tcW w:w="576" w:type="dxa"/>
          </w:tcPr>
          <w:p w14:paraId="4C971105" w14:textId="77777777" w:rsidR="003B32BE" w:rsidRPr="00406F5F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965" w:type="dxa"/>
          </w:tcPr>
          <w:p w14:paraId="5A74CFA5" w14:textId="77777777" w:rsidR="003B32BE" w:rsidRPr="00406F5F" w:rsidRDefault="003B32BE" w:rsidP="003B32BE">
            <w:pPr>
              <w:pStyle w:val="TableParagraph"/>
              <w:rPr>
                <w:sz w:val="24"/>
              </w:rPr>
            </w:pPr>
            <w:r w:rsidRPr="00694E6C">
              <w:rPr>
                <w:sz w:val="24"/>
              </w:rPr>
              <w:t>Согласные звуки [х], [х’],</w:t>
            </w:r>
            <w:r w:rsidRPr="00694E6C">
              <w:rPr>
                <w:spacing w:val="-58"/>
                <w:sz w:val="24"/>
              </w:rPr>
              <w:t xml:space="preserve"> </w:t>
            </w:r>
            <w:r w:rsidRPr="00694E6C">
              <w:rPr>
                <w:sz w:val="24"/>
              </w:rPr>
              <w:t>буквы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Х, х.</w:t>
            </w:r>
          </w:p>
        </w:tc>
        <w:tc>
          <w:tcPr>
            <w:tcW w:w="732" w:type="dxa"/>
          </w:tcPr>
          <w:p w14:paraId="4E4EDD2F" w14:textId="77777777" w:rsidR="003B32BE" w:rsidRPr="00406F5F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14:paraId="428831A9" w14:textId="42BACD69" w:rsidR="003B32BE" w:rsidRPr="00406F5F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2" w:type="dxa"/>
          </w:tcPr>
          <w:p w14:paraId="7DE5F536" w14:textId="737DF8B3" w:rsidR="003B32BE" w:rsidRPr="00406F5F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79FD0A21" w14:textId="209D85A8" w:rsidR="003B32BE" w:rsidRPr="00406F5F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6.12</w:t>
            </w:r>
          </w:p>
        </w:tc>
        <w:tc>
          <w:tcPr>
            <w:tcW w:w="1984" w:type="dxa"/>
          </w:tcPr>
          <w:p w14:paraId="7B7A9B61" w14:textId="6BC59BE4" w:rsidR="003B32BE" w:rsidRPr="00406F5F" w:rsidRDefault="003B32BE" w:rsidP="003B32BE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2874A9CC" w14:textId="77777777" w:rsidR="004A2E23" w:rsidRDefault="004A2E23" w:rsidP="004A2E23">
      <w:pPr>
        <w:spacing w:line="292" w:lineRule="auto"/>
        <w:rPr>
          <w:sz w:val="24"/>
        </w:rPr>
        <w:sectPr w:rsidR="004A2E23" w:rsidSect="008B076B">
          <w:pgSz w:w="11900" w:h="16840"/>
          <w:pgMar w:top="560" w:right="560" w:bottom="280" w:left="560" w:header="720" w:footer="720" w:gutter="0"/>
          <w:cols w:space="720"/>
          <w:docGrid w:linePitch="299"/>
        </w:sectPr>
      </w:pPr>
    </w:p>
    <w:tbl>
      <w:tblPr>
        <w:tblStyle w:val="TableNormal"/>
        <w:tblW w:w="1066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965"/>
        <w:gridCol w:w="741"/>
        <w:gridCol w:w="1275"/>
        <w:gridCol w:w="1701"/>
        <w:gridCol w:w="1418"/>
        <w:gridCol w:w="1984"/>
      </w:tblGrid>
      <w:tr w:rsidR="003B32BE" w14:paraId="7626755F" w14:textId="77777777" w:rsidTr="0094721C">
        <w:trPr>
          <w:trHeight w:val="1485"/>
        </w:trPr>
        <w:tc>
          <w:tcPr>
            <w:tcW w:w="576" w:type="dxa"/>
          </w:tcPr>
          <w:p w14:paraId="1EA2C5C9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40.</w:t>
            </w:r>
          </w:p>
        </w:tc>
        <w:tc>
          <w:tcPr>
            <w:tcW w:w="2965" w:type="dxa"/>
          </w:tcPr>
          <w:p w14:paraId="658A7F37" w14:textId="77777777" w:rsidR="003B32BE" w:rsidRPr="00694E6C" w:rsidRDefault="003B32BE" w:rsidP="003B32BE">
            <w:pPr>
              <w:pStyle w:val="TableParagraph"/>
              <w:spacing w:line="292" w:lineRule="auto"/>
              <w:ind w:right="315"/>
              <w:rPr>
                <w:sz w:val="24"/>
              </w:rPr>
            </w:pPr>
            <w:r w:rsidRPr="00694E6C">
              <w:rPr>
                <w:sz w:val="24"/>
              </w:rPr>
              <w:t>Твёрдый согласный звук</w:t>
            </w:r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[ш],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буквы</w:t>
            </w:r>
            <w:proofErr w:type="gramStart"/>
            <w:r w:rsidRPr="00694E6C">
              <w:rPr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 w:rsidRPr="00694E6C">
              <w:rPr>
                <w:sz w:val="24"/>
              </w:rPr>
              <w:t>Ш,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ш.</w:t>
            </w:r>
          </w:p>
          <w:p w14:paraId="0D3F60F6" w14:textId="77777777" w:rsidR="003B32BE" w:rsidRPr="00694E6C" w:rsidRDefault="003B32BE" w:rsidP="003B32BE">
            <w:pPr>
              <w:pStyle w:val="TableParagraph"/>
              <w:spacing w:line="292" w:lineRule="auto"/>
              <w:ind w:right="248"/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ши.</w:t>
            </w:r>
          </w:p>
        </w:tc>
        <w:tc>
          <w:tcPr>
            <w:tcW w:w="741" w:type="dxa"/>
          </w:tcPr>
          <w:p w14:paraId="53777A22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2995501B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602EE8E8" w14:textId="70D10C95" w:rsidR="003B32BE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02AA08F7" w14:textId="40CB9B74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8.12</w:t>
            </w:r>
          </w:p>
        </w:tc>
        <w:tc>
          <w:tcPr>
            <w:tcW w:w="1984" w:type="dxa"/>
          </w:tcPr>
          <w:p w14:paraId="5026A8CC" w14:textId="1F0BBD3E" w:rsidR="003B32BE" w:rsidRDefault="003B32BE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B32BE" w14:paraId="4A7CD48A" w14:textId="77777777" w:rsidTr="0094721C">
        <w:trPr>
          <w:trHeight w:val="1821"/>
        </w:trPr>
        <w:tc>
          <w:tcPr>
            <w:tcW w:w="576" w:type="dxa"/>
          </w:tcPr>
          <w:p w14:paraId="3C71B77F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2965" w:type="dxa"/>
          </w:tcPr>
          <w:p w14:paraId="719951E2" w14:textId="77777777" w:rsidR="003B32BE" w:rsidRPr="00694E6C" w:rsidRDefault="003B32BE" w:rsidP="003B32BE">
            <w:pPr>
              <w:pStyle w:val="TableParagraph"/>
              <w:tabs>
                <w:tab w:val="left" w:pos="2656"/>
              </w:tabs>
              <w:spacing w:line="292" w:lineRule="auto"/>
              <w:ind w:right="162"/>
              <w:rPr>
                <w:sz w:val="24"/>
              </w:rPr>
            </w:pPr>
            <w:r w:rsidRPr="00694E6C">
              <w:rPr>
                <w:sz w:val="24"/>
              </w:rPr>
              <w:t>Мягкий согласный звук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[</w:t>
            </w:r>
            <w:proofErr w:type="gramStart"/>
            <w:r w:rsidRPr="00694E6C">
              <w:rPr>
                <w:sz w:val="24"/>
              </w:rPr>
              <w:t>ч</w:t>
            </w:r>
            <w:proofErr w:type="gramEnd"/>
            <w:r w:rsidRPr="00694E6C">
              <w:rPr>
                <w:sz w:val="24"/>
              </w:rPr>
              <w:t>’],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буквы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Ч,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ч.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Звук</w:t>
            </w:r>
            <w:r w:rsidRPr="00694E6C">
              <w:rPr>
                <w:sz w:val="24"/>
              </w:rPr>
              <w:tab/>
            </w:r>
            <w:r w:rsidRPr="00694E6C">
              <w:rPr>
                <w:spacing w:val="-4"/>
                <w:sz w:val="24"/>
              </w:rPr>
              <w:t>и</w:t>
            </w:r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буква. Буква как знак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звука. Различение звука и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буквы</w:t>
            </w:r>
          </w:p>
        </w:tc>
        <w:tc>
          <w:tcPr>
            <w:tcW w:w="741" w:type="dxa"/>
          </w:tcPr>
          <w:p w14:paraId="21E747A2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40B3E77F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50C4BE37" w14:textId="11B09249" w:rsidR="003B32BE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26C21DF9" w14:textId="3E85A078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12.12</w:t>
            </w:r>
          </w:p>
        </w:tc>
        <w:tc>
          <w:tcPr>
            <w:tcW w:w="1984" w:type="dxa"/>
          </w:tcPr>
          <w:p w14:paraId="000492B5" w14:textId="4716534A" w:rsidR="003B32BE" w:rsidRPr="00694E6C" w:rsidRDefault="003B32BE" w:rsidP="003B32BE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B32BE" w14:paraId="17AB2A4D" w14:textId="77777777" w:rsidTr="0094721C">
        <w:trPr>
          <w:trHeight w:val="896"/>
        </w:trPr>
        <w:tc>
          <w:tcPr>
            <w:tcW w:w="576" w:type="dxa"/>
          </w:tcPr>
          <w:p w14:paraId="31F2811C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965" w:type="dxa"/>
          </w:tcPr>
          <w:p w14:paraId="3F4FE1BE" w14:textId="77777777" w:rsidR="003B32BE" w:rsidRPr="00694E6C" w:rsidRDefault="003B32BE" w:rsidP="003B32BE">
            <w:pPr>
              <w:pStyle w:val="TableParagraph"/>
              <w:tabs>
                <w:tab w:val="left" w:pos="2656"/>
              </w:tabs>
              <w:spacing w:line="292" w:lineRule="auto"/>
              <w:ind w:right="162"/>
              <w:rPr>
                <w:sz w:val="24"/>
              </w:rPr>
            </w:pPr>
            <w:r w:rsidRPr="00694E6C">
              <w:rPr>
                <w:sz w:val="24"/>
              </w:rPr>
              <w:t>Мягкий глухой согласный</w:t>
            </w:r>
            <w:r w:rsidRPr="00694E6C">
              <w:rPr>
                <w:spacing w:val="-58"/>
                <w:sz w:val="24"/>
              </w:rPr>
              <w:t xml:space="preserve"> </w:t>
            </w:r>
            <w:r w:rsidRPr="00694E6C">
              <w:rPr>
                <w:sz w:val="24"/>
              </w:rPr>
              <w:t>звук</w:t>
            </w:r>
            <w:r w:rsidRPr="00694E6C">
              <w:rPr>
                <w:spacing w:val="-3"/>
                <w:sz w:val="24"/>
              </w:rPr>
              <w:t xml:space="preserve"> </w:t>
            </w:r>
            <w:r w:rsidRPr="00694E6C">
              <w:rPr>
                <w:sz w:val="24"/>
              </w:rPr>
              <w:t>[щ’],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буквы</w:t>
            </w:r>
            <w:r w:rsidRPr="00694E6C">
              <w:rPr>
                <w:spacing w:val="-1"/>
                <w:sz w:val="24"/>
              </w:rPr>
              <w:t xml:space="preserve"> </w:t>
            </w:r>
            <w:proofErr w:type="gramStart"/>
            <w:r w:rsidRPr="00694E6C">
              <w:rPr>
                <w:sz w:val="24"/>
              </w:rPr>
              <w:t>Щ</w:t>
            </w:r>
            <w:proofErr w:type="gramEnd"/>
            <w:r w:rsidRPr="00694E6C">
              <w:rPr>
                <w:sz w:val="24"/>
              </w:rPr>
              <w:t>,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щ.</w:t>
            </w:r>
          </w:p>
        </w:tc>
        <w:tc>
          <w:tcPr>
            <w:tcW w:w="741" w:type="dxa"/>
          </w:tcPr>
          <w:p w14:paraId="7694164E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2A2897D6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7255BCFD" w14:textId="2544E055" w:rsidR="003B32BE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5E40245A" w14:textId="133F64E5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  <w:tc>
          <w:tcPr>
            <w:tcW w:w="1984" w:type="dxa"/>
          </w:tcPr>
          <w:p w14:paraId="5DBF8701" w14:textId="370FBF7C" w:rsidR="003B32BE" w:rsidRPr="00694E6C" w:rsidRDefault="003B32BE" w:rsidP="003B32BE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B32BE" w14:paraId="5855D6A1" w14:textId="77777777" w:rsidTr="0094721C">
        <w:trPr>
          <w:trHeight w:val="813"/>
        </w:trPr>
        <w:tc>
          <w:tcPr>
            <w:tcW w:w="576" w:type="dxa"/>
          </w:tcPr>
          <w:p w14:paraId="1C8285E5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965" w:type="dxa"/>
          </w:tcPr>
          <w:p w14:paraId="56576553" w14:textId="77777777" w:rsidR="003B32BE" w:rsidRPr="00694E6C" w:rsidRDefault="003B32BE" w:rsidP="003B32BE">
            <w:pPr>
              <w:pStyle w:val="TableParagraph"/>
              <w:spacing w:line="292" w:lineRule="auto"/>
              <w:ind w:right="233"/>
              <w:rPr>
                <w:sz w:val="24"/>
              </w:rPr>
            </w:pPr>
            <w:r w:rsidRPr="00694E6C">
              <w:rPr>
                <w:sz w:val="24"/>
              </w:rPr>
              <w:t xml:space="preserve">Звук [ц], буквы </w:t>
            </w:r>
            <w:proofErr w:type="gramStart"/>
            <w:r w:rsidRPr="00694E6C">
              <w:rPr>
                <w:sz w:val="24"/>
              </w:rPr>
              <w:t>Ц</w:t>
            </w:r>
            <w:proofErr w:type="gramEnd"/>
            <w:r w:rsidRPr="00694E6C">
              <w:rPr>
                <w:sz w:val="24"/>
              </w:rPr>
              <w:t>, ц.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Чтение предложений,</w:t>
            </w:r>
            <w:r w:rsidRPr="00694E6C">
              <w:rPr>
                <w:spacing w:val="-58"/>
                <w:sz w:val="24"/>
              </w:rPr>
              <w:t xml:space="preserve"> </w:t>
            </w:r>
            <w:r w:rsidRPr="00694E6C">
              <w:rPr>
                <w:sz w:val="24"/>
              </w:rPr>
              <w:t>текстов</w:t>
            </w:r>
            <w:r w:rsidRPr="00694E6C">
              <w:rPr>
                <w:spacing w:val="-3"/>
                <w:sz w:val="24"/>
              </w:rPr>
              <w:t xml:space="preserve"> </w:t>
            </w:r>
            <w:r w:rsidRPr="00694E6C">
              <w:rPr>
                <w:sz w:val="24"/>
              </w:rPr>
              <w:t>с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буквой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Ц.</w:t>
            </w:r>
          </w:p>
        </w:tc>
        <w:tc>
          <w:tcPr>
            <w:tcW w:w="741" w:type="dxa"/>
          </w:tcPr>
          <w:p w14:paraId="71D717C3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63B78248" w14:textId="77777777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120DFA79" w14:textId="79D8BD48" w:rsidR="003B32BE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3D4EA02A" w14:textId="6127C726" w:rsidR="003B32BE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15.12</w:t>
            </w:r>
          </w:p>
        </w:tc>
        <w:tc>
          <w:tcPr>
            <w:tcW w:w="1984" w:type="dxa"/>
          </w:tcPr>
          <w:p w14:paraId="0C634B8B" w14:textId="7DC93210" w:rsidR="003B32BE" w:rsidRPr="006D5544" w:rsidRDefault="003B32BE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2AACC0FD" w14:textId="77777777" w:rsidTr="0094721C">
        <w:trPr>
          <w:trHeight w:val="813"/>
        </w:trPr>
        <w:tc>
          <w:tcPr>
            <w:tcW w:w="576" w:type="dxa"/>
          </w:tcPr>
          <w:p w14:paraId="7017D519" w14:textId="77777777" w:rsidR="0094721C" w:rsidRPr="006D5544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965" w:type="dxa"/>
          </w:tcPr>
          <w:p w14:paraId="5D570E86" w14:textId="77777777" w:rsidR="0094721C" w:rsidRPr="006D5544" w:rsidRDefault="0094721C" w:rsidP="003B32BE">
            <w:pPr>
              <w:pStyle w:val="TableParagraph"/>
              <w:spacing w:line="292" w:lineRule="auto"/>
              <w:ind w:right="233"/>
              <w:rPr>
                <w:sz w:val="24"/>
              </w:rPr>
            </w:pPr>
            <w:r>
              <w:rPr>
                <w:sz w:val="24"/>
              </w:rPr>
              <w:t>Мягкий знак</w:t>
            </w:r>
          </w:p>
        </w:tc>
        <w:tc>
          <w:tcPr>
            <w:tcW w:w="741" w:type="dxa"/>
          </w:tcPr>
          <w:p w14:paraId="6FD520FD" w14:textId="77777777" w:rsidR="0094721C" w:rsidRPr="006D5544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5E5F82D8" w14:textId="3B9EA35D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112B78E8" w14:textId="4FEDF8D5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4BCA06FD" w14:textId="56CE3229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19.12</w:t>
            </w:r>
          </w:p>
        </w:tc>
        <w:tc>
          <w:tcPr>
            <w:tcW w:w="1984" w:type="dxa"/>
          </w:tcPr>
          <w:p w14:paraId="207B0648" w14:textId="5297C79D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5E3139C3" w14:textId="77777777" w:rsidTr="0094721C">
        <w:trPr>
          <w:trHeight w:val="813"/>
        </w:trPr>
        <w:tc>
          <w:tcPr>
            <w:tcW w:w="576" w:type="dxa"/>
          </w:tcPr>
          <w:p w14:paraId="407472AA" w14:textId="77777777" w:rsidR="0094721C" w:rsidRPr="006D5544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965" w:type="dxa"/>
          </w:tcPr>
          <w:p w14:paraId="4E5FCBE8" w14:textId="77777777" w:rsidR="0094721C" w:rsidRPr="006D5544" w:rsidRDefault="0094721C" w:rsidP="003B32BE">
            <w:pPr>
              <w:pStyle w:val="TableParagraph"/>
              <w:spacing w:line="292" w:lineRule="auto"/>
              <w:ind w:right="233"/>
              <w:rPr>
                <w:sz w:val="24"/>
              </w:rPr>
            </w:pPr>
            <w:r>
              <w:rPr>
                <w:sz w:val="24"/>
              </w:rPr>
              <w:t xml:space="preserve">Буква </w:t>
            </w:r>
            <w:proofErr w:type="spellStart"/>
            <w:r>
              <w:rPr>
                <w:sz w:val="24"/>
              </w:rPr>
              <w:t>Й</w:t>
            </w:r>
            <w:proofErr w:type="gramStart"/>
            <w:r>
              <w:rPr>
                <w:sz w:val="24"/>
              </w:rPr>
              <w:t>,й</w:t>
            </w:r>
            <w:proofErr w:type="spellEnd"/>
            <w:proofErr w:type="gramEnd"/>
          </w:p>
        </w:tc>
        <w:tc>
          <w:tcPr>
            <w:tcW w:w="741" w:type="dxa"/>
          </w:tcPr>
          <w:p w14:paraId="4C1E6F8D" w14:textId="77777777" w:rsidR="0094721C" w:rsidRPr="006D5544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46AA601F" w14:textId="776FD93E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11364E52" w14:textId="18EE25DF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6B675715" w14:textId="3B403DCF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  <w:tc>
          <w:tcPr>
            <w:tcW w:w="1984" w:type="dxa"/>
          </w:tcPr>
          <w:p w14:paraId="7684C2C7" w14:textId="4081821B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750B2D80" w14:textId="77777777" w:rsidTr="0094721C">
        <w:trPr>
          <w:trHeight w:val="813"/>
        </w:trPr>
        <w:tc>
          <w:tcPr>
            <w:tcW w:w="576" w:type="dxa"/>
          </w:tcPr>
          <w:p w14:paraId="2181D638" w14:textId="77777777" w:rsidR="0094721C" w:rsidRPr="006D5544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965" w:type="dxa"/>
          </w:tcPr>
          <w:p w14:paraId="0D03D6CC" w14:textId="77777777" w:rsidR="0094721C" w:rsidRDefault="0094721C" w:rsidP="003B32BE">
            <w:pPr>
              <w:pStyle w:val="TableParagraph"/>
              <w:spacing w:line="292" w:lineRule="auto"/>
              <w:ind w:right="233"/>
              <w:rPr>
                <w:sz w:val="24"/>
              </w:rPr>
            </w:pPr>
            <w:r w:rsidRPr="00694E6C">
              <w:rPr>
                <w:sz w:val="24"/>
              </w:rPr>
              <w:t>Закрепление пройденного</w:t>
            </w:r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материала. Овладение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слоговым принципом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русской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графики.</w:t>
            </w:r>
          </w:p>
          <w:p w14:paraId="67540947" w14:textId="77777777" w:rsidR="0094721C" w:rsidRPr="00852EE3" w:rsidRDefault="0094721C" w:rsidP="003B32BE">
            <w:pPr>
              <w:pStyle w:val="TableParagraph"/>
              <w:spacing w:line="292" w:lineRule="auto"/>
              <w:ind w:right="233"/>
              <w:rPr>
                <w:sz w:val="24"/>
              </w:rPr>
            </w:pPr>
            <w:r w:rsidRPr="00694E6C">
              <w:rPr>
                <w:sz w:val="24"/>
              </w:rPr>
              <w:t>Гласные буквы</w:t>
            </w:r>
            <w:r w:rsidRPr="00694E6C">
              <w:rPr>
                <w:spacing w:val="1"/>
                <w:sz w:val="24"/>
              </w:rPr>
              <w:t xml:space="preserve"> </w:t>
            </w:r>
            <w:proofErr w:type="gramStart"/>
            <w:r w:rsidRPr="00694E6C">
              <w:rPr>
                <w:sz w:val="24"/>
              </w:rPr>
              <w:t>Ю</w:t>
            </w:r>
            <w:proofErr w:type="gramEnd"/>
            <w:r w:rsidRPr="00694E6C">
              <w:rPr>
                <w:sz w:val="24"/>
              </w:rPr>
              <w:t>, ю,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обозначающие звуки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[</w:t>
            </w:r>
            <w:proofErr w:type="spellStart"/>
            <w:r w:rsidRPr="00694E6C">
              <w:rPr>
                <w:sz w:val="24"/>
              </w:rPr>
              <w:t>й’у</w:t>
            </w:r>
            <w:proofErr w:type="spellEnd"/>
          </w:p>
        </w:tc>
        <w:tc>
          <w:tcPr>
            <w:tcW w:w="741" w:type="dxa"/>
          </w:tcPr>
          <w:p w14:paraId="1DF4D956" w14:textId="77777777" w:rsidR="0094721C" w:rsidRPr="006D5544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55428B56" w14:textId="565CAA31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74E84CF0" w14:textId="3BFA0D6A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0EDC8635" w14:textId="23154B8D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22.12</w:t>
            </w:r>
          </w:p>
        </w:tc>
        <w:tc>
          <w:tcPr>
            <w:tcW w:w="1984" w:type="dxa"/>
          </w:tcPr>
          <w:p w14:paraId="3D154BD6" w14:textId="2FCDF90F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0353569C" w14:textId="77777777" w:rsidTr="0094721C">
        <w:trPr>
          <w:trHeight w:val="813"/>
        </w:trPr>
        <w:tc>
          <w:tcPr>
            <w:tcW w:w="576" w:type="dxa"/>
          </w:tcPr>
          <w:p w14:paraId="48DD82C2" w14:textId="77777777" w:rsidR="0094721C" w:rsidRPr="006D5544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965" w:type="dxa"/>
          </w:tcPr>
          <w:p w14:paraId="74EE1EAC" w14:textId="77777777" w:rsidR="0094721C" w:rsidRPr="006D5544" w:rsidRDefault="0094721C" w:rsidP="003B32BE">
            <w:pPr>
              <w:pStyle w:val="TableParagraph"/>
              <w:spacing w:line="292" w:lineRule="auto"/>
              <w:ind w:right="233"/>
              <w:rPr>
                <w:sz w:val="24"/>
              </w:rPr>
            </w:pPr>
            <w:r w:rsidRPr="00694E6C">
              <w:rPr>
                <w:sz w:val="24"/>
              </w:rPr>
              <w:t>Гласные буквы</w:t>
            </w:r>
            <w:r w:rsidRPr="00694E6C">
              <w:rPr>
                <w:spacing w:val="1"/>
                <w:sz w:val="24"/>
              </w:rPr>
              <w:t xml:space="preserve"> </w:t>
            </w:r>
            <w:proofErr w:type="gramStart"/>
            <w:r w:rsidRPr="00694E6C">
              <w:rPr>
                <w:sz w:val="24"/>
              </w:rPr>
              <w:t>Ю</w:t>
            </w:r>
            <w:proofErr w:type="gramEnd"/>
            <w:r w:rsidRPr="00694E6C">
              <w:rPr>
                <w:sz w:val="24"/>
              </w:rPr>
              <w:t>, ю,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обозначающие звуки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[</w:t>
            </w:r>
            <w:proofErr w:type="spellStart"/>
            <w:r w:rsidRPr="00694E6C">
              <w:rPr>
                <w:sz w:val="24"/>
              </w:rPr>
              <w:t>й’у</w:t>
            </w:r>
            <w:proofErr w:type="spellEnd"/>
          </w:p>
        </w:tc>
        <w:tc>
          <w:tcPr>
            <w:tcW w:w="741" w:type="dxa"/>
          </w:tcPr>
          <w:p w14:paraId="6E1B9049" w14:textId="77777777" w:rsidR="0094721C" w:rsidRPr="006D5544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327B3EA0" w14:textId="02E17FC4" w:rsidR="0094721C" w:rsidRPr="006D5544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3D1E4E93" w14:textId="1FEF3708" w:rsidR="0094721C" w:rsidRPr="006D5544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4EB93E0F" w14:textId="03002FE0" w:rsidR="0094721C" w:rsidRPr="006D5544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26.12</w:t>
            </w:r>
          </w:p>
        </w:tc>
        <w:tc>
          <w:tcPr>
            <w:tcW w:w="1984" w:type="dxa"/>
          </w:tcPr>
          <w:p w14:paraId="338EAB6D" w14:textId="0D9B2146" w:rsidR="0094721C" w:rsidRPr="006D5544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721C" w14:paraId="56C08CF9" w14:textId="77777777" w:rsidTr="0094721C">
        <w:trPr>
          <w:trHeight w:val="813"/>
        </w:trPr>
        <w:tc>
          <w:tcPr>
            <w:tcW w:w="576" w:type="dxa"/>
          </w:tcPr>
          <w:p w14:paraId="2F2E4244" w14:textId="77777777" w:rsidR="0094721C" w:rsidRPr="006D5544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965" w:type="dxa"/>
          </w:tcPr>
          <w:p w14:paraId="1CB0E8E6" w14:textId="77777777" w:rsidR="0094721C" w:rsidRPr="00694E6C" w:rsidRDefault="0094721C" w:rsidP="003B32BE">
            <w:pPr>
              <w:pStyle w:val="TableParagraph"/>
              <w:spacing w:line="292" w:lineRule="auto"/>
              <w:ind w:right="301"/>
              <w:rPr>
                <w:sz w:val="24"/>
              </w:rPr>
            </w:pPr>
            <w:r w:rsidRPr="00694E6C">
              <w:rPr>
                <w:sz w:val="24"/>
              </w:rPr>
              <w:t>Звуки [ф], [ф’], буквы Ф,</w:t>
            </w:r>
            <w:r w:rsidRPr="00694E6C">
              <w:rPr>
                <w:spacing w:val="-58"/>
                <w:sz w:val="24"/>
              </w:rPr>
              <w:t xml:space="preserve"> </w:t>
            </w:r>
            <w:r w:rsidRPr="00694E6C">
              <w:rPr>
                <w:sz w:val="24"/>
              </w:rPr>
              <w:t>ф</w:t>
            </w:r>
          </w:p>
        </w:tc>
        <w:tc>
          <w:tcPr>
            <w:tcW w:w="741" w:type="dxa"/>
          </w:tcPr>
          <w:p w14:paraId="49E380E4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37D493A7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71314BED" w14:textId="371EE38F" w:rsidR="0094721C" w:rsidRPr="006D5544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0B3AB046" w14:textId="39395B13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  <w:tc>
          <w:tcPr>
            <w:tcW w:w="1984" w:type="dxa"/>
          </w:tcPr>
          <w:p w14:paraId="65891391" w14:textId="3A4D3ECA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00CC21CD" w14:textId="77777777" w:rsidTr="0094721C">
        <w:trPr>
          <w:trHeight w:val="559"/>
        </w:trPr>
        <w:tc>
          <w:tcPr>
            <w:tcW w:w="576" w:type="dxa"/>
          </w:tcPr>
          <w:p w14:paraId="33ED0A7E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2965" w:type="dxa"/>
          </w:tcPr>
          <w:p w14:paraId="27B85C0A" w14:textId="77777777" w:rsidR="0094721C" w:rsidRPr="006D5544" w:rsidRDefault="0094721C" w:rsidP="003B32BE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ь</w:t>
            </w:r>
            <w:proofErr w:type="gramStart"/>
            <w:r>
              <w:rPr>
                <w:sz w:val="24"/>
              </w:rPr>
              <w:t>,ъ</w:t>
            </w:r>
            <w:proofErr w:type="spellEnd"/>
            <w:proofErr w:type="gramEnd"/>
          </w:p>
        </w:tc>
        <w:tc>
          <w:tcPr>
            <w:tcW w:w="741" w:type="dxa"/>
          </w:tcPr>
          <w:p w14:paraId="66AFC46C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000F4672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650E2368" w14:textId="7D0353F1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6A713C20" w14:textId="3510D6A3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9.01</w:t>
            </w:r>
          </w:p>
        </w:tc>
        <w:tc>
          <w:tcPr>
            <w:tcW w:w="1984" w:type="dxa"/>
          </w:tcPr>
          <w:p w14:paraId="151C7BF5" w14:textId="6D3E8A7A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:rsidRPr="00B41751" w14:paraId="4E7EBEB1" w14:textId="77777777" w:rsidTr="0094721C">
        <w:trPr>
          <w:trHeight w:val="1485"/>
        </w:trPr>
        <w:tc>
          <w:tcPr>
            <w:tcW w:w="576" w:type="dxa"/>
          </w:tcPr>
          <w:p w14:paraId="32396700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2965" w:type="dxa"/>
          </w:tcPr>
          <w:p w14:paraId="5F314750" w14:textId="77777777" w:rsidR="0094721C" w:rsidRPr="00694E6C" w:rsidRDefault="0094721C" w:rsidP="003B32BE">
            <w:pPr>
              <w:pStyle w:val="TableParagraph"/>
              <w:spacing w:line="292" w:lineRule="auto"/>
              <w:ind w:right="353"/>
              <w:rPr>
                <w:sz w:val="24"/>
              </w:rPr>
            </w:pPr>
            <w:r w:rsidRPr="00694E6C">
              <w:rPr>
                <w:sz w:val="24"/>
              </w:rPr>
              <w:t>Буквы гласных как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показатель твёрдости —</w:t>
            </w:r>
            <w:r w:rsidRPr="00694E6C">
              <w:rPr>
                <w:spacing w:val="-58"/>
                <w:sz w:val="24"/>
              </w:rPr>
              <w:t xml:space="preserve"> </w:t>
            </w:r>
            <w:r w:rsidRPr="00694E6C">
              <w:rPr>
                <w:sz w:val="24"/>
              </w:rPr>
              <w:t>мягкости согласных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звуков.</w:t>
            </w:r>
          </w:p>
        </w:tc>
        <w:tc>
          <w:tcPr>
            <w:tcW w:w="741" w:type="dxa"/>
          </w:tcPr>
          <w:p w14:paraId="0089A504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3B8C3743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0D30D0A6" w14:textId="4F3551A8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24C11DF0" w14:textId="6206F11F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10.01</w:t>
            </w:r>
          </w:p>
        </w:tc>
        <w:tc>
          <w:tcPr>
            <w:tcW w:w="1984" w:type="dxa"/>
          </w:tcPr>
          <w:p w14:paraId="1FA64B6B" w14:textId="7D538016" w:rsidR="0094721C" w:rsidRPr="00694E6C" w:rsidRDefault="0094721C" w:rsidP="003B32BE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 w:rsidRPr="00694E6C">
              <w:rPr>
                <w:sz w:val="24"/>
              </w:rPr>
              <w:t>Самооценка с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pacing w:val="-1"/>
                <w:sz w:val="24"/>
              </w:rPr>
              <w:t>использованием</w:t>
            </w:r>
          </w:p>
          <w:p w14:paraId="49A8096F" w14:textId="77777777" w:rsidR="0094721C" w:rsidRPr="00694E6C" w:rsidRDefault="0094721C" w:rsidP="003B32BE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 w:rsidRPr="00694E6C">
              <w:rPr>
                <w:sz w:val="24"/>
              </w:rPr>
              <w:t>«Оценочного</w:t>
            </w:r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листа»;</w:t>
            </w:r>
          </w:p>
        </w:tc>
      </w:tr>
      <w:tr w:rsidR="0094721C" w:rsidRPr="00B41751" w14:paraId="2BAC3A7F" w14:textId="77777777" w:rsidTr="0094721C">
        <w:trPr>
          <w:trHeight w:val="1485"/>
        </w:trPr>
        <w:tc>
          <w:tcPr>
            <w:tcW w:w="576" w:type="dxa"/>
          </w:tcPr>
          <w:p w14:paraId="6F665E32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2965" w:type="dxa"/>
          </w:tcPr>
          <w:p w14:paraId="45389275" w14:textId="77777777" w:rsidR="0094721C" w:rsidRPr="00694E6C" w:rsidRDefault="0094721C" w:rsidP="003B32BE">
            <w:pPr>
              <w:pStyle w:val="TableParagraph"/>
              <w:spacing w:line="292" w:lineRule="auto"/>
              <w:ind w:right="353"/>
              <w:rPr>
                <w:sz w:val="24"/>
              </w:rPr>
            </w:pPr>
            <w:r w:rsidRPr="00694E6C">
              <w:rPr>
                <w:sz w:val="24"/>
              </w:rPr>
              <w:t>Буквы гласных как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показатель твёрдости —</w:t>
            </w:r>
            <w:r w:rsidRPr="00694E6C">
              <w:rPr>
                <w:spacing w:val="-58"/>
                <w:sz w:val="24"/>
              </w:rPr>
              <w:t xml:space="preserve"> </w:t>
            </w:r>
            <w:r w:rsidRPr="00694E6C">
              <w:rPr>
                <w:sz w:val="24"/>
              </w:rPr>
              <w:t>мягкости согласных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 xml:space="preserve">звуков. </w:t>
            </w:r>
          </w:p>
        </w:tc>
        <w:tc>
          <w:tcPr>
            <w:tcW w:w="741" w:type="dxa"/>
          </w:tcPr>
          <w:p w14:paraId="26577ABB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050C24D0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3DED00FA" w14:textId="18DCAB93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484B4040" w14:textId="3F5D1E29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1984" w:type="dxa"/>
          </w:tcPr>
          <w:p w14:paraId="09ECB164" w14:textId="68FDF8F9" w:rsidR="0094721C" w:rsidRPr="00694E6C" w:rsidRDefault="0094721C" w:rsidP="003B32BE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 w:rsidRPr="00694E6C">
              <w:rPr>
                <w:sz w:val="24"/>
              </w:rPr>
              <w:t>Самооценка с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pacing w:val="-1"/>
                <w:sz w:val="24"/>
              </w:rPr>
              <w:t>использованием</w:t>
            </w:r>
          </w:p>
          <w:p w14:paraId="585E1082" w14:textId="77777777" w:rsidR="0094721C" w:rsidRPr="00694E6C" w:rsidRDefault="0094721C" w:rsidP="003B32BE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 w:rsidRPr="00694E6C">
              <w:rPr>
                <w:sz w:val="24"/>
              </w:rPr>
              <w:t>«Оценочного</w:t>
            </w:r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листа»;</w:t>
            </w:r>
          </w:p>
        </w:tc>
      </w:tr>
      <w:tr w:rsidR="0094721C" w14:paraId="4E46264B" w14:textId="77777777" w:rsidTr="0094721C">
        <w:trPr>
          <w:trHeight w:val="2829"/>
        </w:trPr>
        <w:tc>
          <w:tcPr>
            <w:tcW w:w="576" w:type="dxa"/>
          </w:tcPr>
          <w:p w14:paraId="094CE9DD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52.</w:t>
            </w:r>
          </w:p>
        </w:tc>
        <w:tc>
          <w:tcPr>
            <w:tcW w:w="2965" w:type="dxa"/>
          </w:tcPr>
          <w:p w14:paraId="66B480F3" w14:textId="77777777" w:rsidR="0094721C" w:rsidRPr="00694E6C" w:rsidRDefault="0094721C" w:rsidP="003B32BE">
            <w:pPr>
              <w:pStyle w:val="TableParagraph"/>
              <w:spacing w:line="292" w:lineRule="auto"/>
              <w:ind w:right="412"/>
              <w:rPr>
                <w:sz w:val="24"/>
              </w:rPr>
            </w:pPr>
            <w:r w:rsidRPr="00694E6C">
              <w:rPr>
                <w:sz w:val="24"/>
              </w:rPr>
              <w:t>Функции букв,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обозначающих гласный</w:t>
            </w:r>
            <w:r w:rsidRPr="00694E6C">
              <w:rPr>
                <w:spacing w:val="-58"/>
                <w:sz w:val="24"/>
              </w:rPr>
              <w:t xml:space="preserve"> </w:t>
            </w:r>
            <w:r w:rsidRPr="00694E6C">
              <w:rPr>
                <w:sz w:val="24"/>
              </w:rPr>
              <w:t>звук в открытом слоге: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обозначение гласного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звука и указание на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твёрдость или мягкость</w:t>
            </w:r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предшествующего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согласного.</w:t>
            </w:r>
          </w:p>
        </w:tc>
        <w:tc>
          <w:tcPr>
            <w:tcW w:w="741" w:type="dxa"/>
          </w:tcPr>
          <w:p w14:paraId="35C3D6ED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3519041C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1BBF80FD" w14:textId="26059A97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1CC42315" w14:textId="725AD3F2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16.01</w:t>
            </w:r>
          </w:p>
        </w:tc>
        <w:tc>
          <w:tcPr>
            <w:tcW w:w="1984" w:type="dxa"/>
          </w:tcPr>
          <w:p w14:paraId="2B82A6CF" w14:textId="69462A2A" w:rsidR="0094721C" w:rsidRPr="00694E6C" w:rsidRDefault="0094721C" w:rsidP="003B32BE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 w:rsidRPr="00510519">
              <w:rPr>
                <w:color w:val="000000"/>
                <w:sz w:val="20"/>
                <w:szCs w:val="20"/>
              </w:rPr>
              <w:t xml:space="preserve">Устный </w:t>
            </w:r>
            <w:r w:rsidRPr="00510519">
              <w:rPr>
                <w:sz w:val="20"/>
                <w:szCs w:val="20"/>
              </w:rPr>
              <w:br/>
            </w:r>
            <w:r w:rsidRPr="00510519">
              <w:rPr>
                <w:color w:val="000000"/>
                <w:sz w:val="20"/>
                <w:szCs w:val="20"/>
              </w:rPr>
              <w:t>опрос;</w:t>
            </w:r>
          </w:p>
        </w:tc>
      </w:tr>
      <w:tr w:rsidR="0094721C" w14:paraId="746500E3" w14:textId="77777777" w:rsidTr="0094721C">
        <w:trPr>
          <w:trHeight w:val="2829"/>
        </w:trPr>
        <w:tc>
          <w:tcPr>
            <w:tcW w:w="576" w:type="dxa"/>
          </w:tcPr>
          <w:p w14:paraId="7437F5F1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2965" w:type="dxa"/>
          </w:tcPr>
          <w:p w14:paraId="21E31191" w14:textId="77777777" w:rsidR="0094721C" w:rsidRPr="00694E6C" w:rsidRDefault="0094721C" w:rsidP="003B32BE">
            <w:pPr>
              <w:pStyle w:val="TableParagraph"/>
              <w:spacing w:line="292" w:lineRule="auto"/>
              <w:ind w:right="412"/>
              <w:rPr>
                <w:sz w:val="24"/>
              </w:rPr>
            </w:pPr>
            <w:r w:rsidRPr="00694E6C">
              <w:rPr>
                <w:sz w:val="24"/>
              </w:rPr>
              <w:t>Функции букв,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обозначающих гласный</w:t>
            </w:r>
            <w:r w:rsidRPr="00694E6C">
              <w:rPr>
                <w:spacing w:val="-58"/>
                <w:sz w:val="24"/>
              </w:rPr>
              <w:t xml:space="preserve"> </w:t>
            </w:r>
            <w:r w:rsidRPr="00694E6C">
              <w:rPr>
                <w:sz w:val="24"/>
              </w:rPr>
              <w:t>звук в открытом слоге: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обозначение гласного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звука и указание на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твёрдость или мягкость</w:t>
            </w:r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предшествующего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согласного.</w:t>
            </w:r>
          </w:p>
        </w:tc>
        <w:tc>
          <w:tcPr>
            <w:tcW w:w="741" w:type="dxa"/>
          </w:tcPr>
          <w:p w14:paraId="1F25BAA0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05754287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7E85E392" w14:textId="19D50D2A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71785085" w14:textId="2181EEF1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  <w:tc>
          <w:tcPr>
            <w:tcW w:w="1984" w:type="dxa"/>
          </w:tcPr>
          <w:p w14:paraId="2FB60184" w14:textId="1487B127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 w:rsidRPr="00510519">
              <w:rPr>
                <w:color w:val="000000"/>
                <w:sz w:val="20"/>
                <w:szCs w:val="20"/>
              </w:rPr>
              <w:t xml:space="preserve">Устный </w:t>
            </w:r>
            <w:r w:rsidRPr="00510519">
              <w:rPr>
                <w:sz w:val="20"/>
                <w:szCs w:val="20"/>
              </w:rPr>
              <w:br/>
            </w:r>
            <w:r w:rsidRPr="00510519">
              <w:rPr>
                <w:color w:val="000000"/>
                <w:sz w:val="20"/>
                <w:szCs w:val="20"/>
              </w:rPr>
              <w:t>опрос;</w:t>
            </w:r>
          </w:p>
        </w:tc>
      </w:tr>
      <w:tr w:rsidR="0094721C" w14:paraId="2272CC9D" w14:textId="77777777" w:rsidTr="0094721C">
        <w:trPr>
          <w:trHeight w:val="2829"/>
        </w:trPr>
        <w:tc>
          <w:tcPr>
            <w:tcW w:w="576" w:type="dxa"/>
          </w:tcPr>
          <w:p w14:paraId="61DFFFCC" w14:textId="77777777" w:rsidR="0094721C" w:rsidRPr="00EB38D5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965" w:type="dxa"/>
          </w:tcPr>
          <w:p w14:paraId="69650E59" w14:textId="77777777" w:rsidR="0094721C" w:rsidRPr="00EB38D5" w:rsidRDefault="0094721C" w:rsidP="003B32BE">
            <w:pPr>
              <w:pStyle w:val="TableParagraph"/>
              <w:spacing w:line="292" w:lineRule="auto"/>
              <w:ind w:right="412"/>
              <w:rPr>
                <w:sz w:val="24"/>
              </w:rPr>
            </w:pPr>
            <w:r w:rsidRPr="00694E6C">
              <w:rPr>
                <w:sz w:val="24"/>
              </w:rPr>
              <w:t>Функции букв,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обозначающих гласный</w:t>
            </w:r>
            <w:r w:rsidRPr="00694E6C">
              <w:rPr>
                <w:spacing w:val="-58"/>
                <w:sz w:val="24"/>
              </w:rPr>
              <w:t xml:space="preserve"> </w:t>
            </w:r>
            <w:r w:rsidRPr="00694E6C">
              <w:rPr>
                <w:sz w:val="24"/>
              </w:rPr>
              <w:t>звук в открытом слоге: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обозначение гласного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звука и указание на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твёрдость или мягкость</w:t>
            </w:r>
            <w:r w:rsidRPr="00694E6C">
              <w:rPr>
                <w:spacing w:val="-57"/>
                <w:sz w:val="24"/>
              </w:rPr>
              <w:t xml:space="preserve"> </w:t>
            </w:r>
            <w:r w:rsidRPr="00694E6C">
              <w:rPr>
                <w:sz w:val="24"/>
              </w:rPr>
              <w:t>предшествующего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согласного.</w:t>
            </w:r>
          </w:p>
        </w:tc>
        <w:tc>
          <w:tcPr>
            <w:tcW w:w="741" w:type="dxa"/>
          </w:tcPr>
          <w:p w14:paraId="64E452FB" w14:textId="77777777" w:rsidR="0094721C" w:rsidRPr="00EB38D5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2650618B" w14:textId="77777777" w:rsidR="0094721C" w:rsidRPr="00EB38D5" w:rsidRDefault="0094721C" w:rsidP="003B32BE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14:paraId="74BADCB9" w14:textId="09D14B65" w:rsidR="0094721C" w:rsidRPr="00EB38D5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3FB28D22" w14:textId="10B84921" w:rsidR="0094721C" w:rsidRPr="00EB38D5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19.01</w:t>
            </w:r>
          </w:p>
        </w:tc>
        <w:tc>
          <w:tcPr>
            <w:tcW w:w="1984" w:type="dxa"/>
          </w:tcPr>
          <w:p w14:paraId="3FDD28CB" w14:textId="0DC377B8" w:rsidR="0094721C" w:rsidRPr="00EB38D5" w:rsidRDefault="0094721C" w:rsidP="003B32BE">
            <w:pPr>
              <w:pStyle w:val="TableParagraph"/>
              <w:ind w:left="77"/>
              <w:rPr>
                <w:sz w:val="24"/>
              </w:rPr>
            </w:pPr>
            <w:r w:rsidRPr="00510519">
              <w:rPr>
                <w:color w:val="000000"/>
                <w:sz w:val="20"/>
                <w:szCs w:val="20"/>
              </w:rPr>
              <w:t xml:space="preserve">Устный </w:t>
            </w:r>
            <w:r w:rsidRPr="00510519">
              <w:rPr>
                <w:sz w:val="20"/>
                <w:szCs w:val="20"/>
              </w:rPr>
              <w:br/>
            </w:r>
            <w:r w:rsidRPr="00510519">
              <w:rPr>
                <w:color w:val="000000"/>
                <w:sz w:val="20"/>
                <w:szCs w:val="20"/>
              </w:rPr>
              <w:t>опрос;</w:t>
            </w:r>
          </w:p>
        </w:tc>
      </w:tr>
      <w:tr w:rsidR="0094721C" w14:paraId="1A93F0D3" w14:textId="77777777" w:rsidTr="0094721C">
        <w:trPr>
          <w:trHeight w:val="645"/>
        </w:trPr>
        <w:tc>
          <w:tcPr>
            <w:tcW w:w="576" w:type="dxa"/>
          </w:tcPr>
          <w:p w14:paraId="292066D9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965" w:type="dxa"/>
          </w:tcPr>
          <w:p w14:paraId="5B165511" w14:textId="77777777" w:rsidR="0094721C" w:rsidRPr="00694E6C" w:rsidRDefault="0094721C" w:rsidP="003B32BE">
            <w:pPr>
              <w:pStyle w:val="TableParagraph"/>
              <w:spacing w:line="292" w:lineRule="auto"/>
              <w:rPr>
                <w:sz w:val="24"/>
              </w:rPr>
            </w:pPr>
            <w:r w:rsidRPr="00694E6C">
              <w:rPr>
                <w:sz w:val="24"/>
              </w:rPr>
              <w:t>Функция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букв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е,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ё, ю,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я.</w:t>
            </w:r>
          </w:p>
        </w:tc>
        <w:tc>
          <w:tcPr>
            <w:tcW w:w="741" w:type="dxa"/>
          </w:tcPr>
          <w:p w14:paraId="02CA5CE6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285A905D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35610B17" w14:textId="42FA9790" w:rsidR="0094721C" w:rsidRPr="00EB38D5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66F350E3" w14:textId="08DA2599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23.01</w:t>
            </w:r>
          </w:p>
        </w:tc>
        <w:tc>
          <w:tcPr>
            <w:tcW w:w="1984" w:type="dxa"/>
          </w:tcPr>
          <w:p w14:paraId="1F730502" w14:textId="5A0D317A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0DBC04D1" w14:textId="77777777" w:rsidTr="0094721C">
        <w:trPr>
          <w:trHeight w:val="555"/>
        </w:trPr>
        <w:tc>
          <w:tcPr>
            <w:tcW w:w="576" w:type="dxa"/>
          </w:tcPr>
          <w:p w14:paraId="388A92FD" w14:textId="77777777" w:rsidR="0094721C" w:rsidRPr="00EB38D5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965" w:type="dxa"/>
          </w:tcPr>
          <w:p w14:paraId="3735C090" w14:textId="77777777" w:rsidR="0094721C" w:rsidRPr="00EB38D5" w:rsidRDefault="0094721C" w:rsidP="003B32BE">
            <w:pPr>
              <w:pStyle w:val="TableParagraph"/>
              <w:spacing w:line="292" w:lineRule="auto"/>
              <w:rPr>
                <w:sz w:val="24"/>
              </w:rPr>
            </w:pPr>
            <w:r w:rsidRPr="00694E6C">
              <w:rPr>
                <w:sz w:val="24"/>
              </w:rPr>
              <w:t>Функция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букв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е,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ё, ю,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я.</w:t>
            </w:r>
          </w:p>
        </w:tc>
        <w:tc>
          <w:tcPr>
            <w:tcW w:w="741" w:type="dxa"/>
          </w:tcPr>
          <w:p w14:paraId="2429272F" w14:textId="77777777" w:rsidR="0094721C" w:rsidRPr="00EB38D5" w:rsidRDefault="0094721C" w:rsidP="003B32BE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14:paraId="59D10BDE" w14:textId="3921326E" w:rsidR="0094721C" w:rsidRPr="00EB38D5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43C11CAA" w14:textId="49988964" w:rsidR="0094721C" w:rsidRPr="00EB38D5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62757781" w14:textId="33E1114F" w:rsidR="0094721C" w:rsidRPr="00EB38D5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  <w:tc>
          <w:tcPr>
            <w:tcW w:w="1984" w:type="dxa"/>
          </w:tcPr>
          <w:p w14:paraId="4F767038" w14:textId="160ABD27" w:rsidR="0094721C" w:rsidRPr="00EB38D5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1A389A2C" w14:textId="77777777" w:rsidTr="0094721C">
        <w:trPr>
          <w:trHeight w:val="407"/>
        </w:trPr>
        <w:tc>
          <w:tcPr>
            <w:tcW w:w="576" w:type="dxa"/>
          </w:tcPr>
          <w:p w14:paraId="01116BB2" w14:textId="77777777" w:rsidR="0094721C" w:rsidRPr="00EB38D5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965" w:type="dxa"/>
          </w:tcPr>
          <w:p w14:paraId="145D2DC2" w14:textId="77777777" w:rsidR="0094721C" w:rsidRPr="00EB38D5" w:rsidRDefault="0094721C" w:rsidP="003B32BE">
            <w:pPr>
              <w:pStyle w:val="TableParagraph"/>
              <w:spacing w:line="292" w:lineRule="auto"/>
              <w:rPr>
                <w:sz w:val="24"/>
              </w:rPr>
            </w:pPr>
            <w:r w:rsidRPr="00694E6C">
              <w:rPr>
                <w:sz w:val="24"/>
              </w:rPr>
              <w:t>Функция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букв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е,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ё, ю,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я.</w:t>
            </w:r>
          </w:p>
        </w:tc>
        <w:tc>
          <w:tcPr>
            <w:tcW w:w="741" w:type="dxa"/>
          </w:tcPr>
          <w:p w14:paraId="55B137C1" w14:textId="77777777" w:rsidR="0094721C" w:rsidRPr="00EB38D5" w:rsidRDefault="0094721C" w:rsidP="003B32BE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14:paraId="0AB4C903" w14:textId="7BDB9C96" w:rsidR="0094721C" w:rsidRPr="00EB38D5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54902472" w14:textId="33132FD6" w:rsidR="0094721C" w:rsidRPr="00EB38D5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38D317A2" w14:textId="5C61DC6A" w:rsidR="0094721C" w:rsidRPr="00EB38D5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26.01</w:t>
            </w:r>
          </w:p>
        </w:tc>
        <w:tc>
          <w:tcPr>
            <w:tcW w:w="1984" w:type="dxa"/>
          </w:tcPr>
          <w:p w14:paraId="153E831D" w14:textId="745E02DD" w:rsidR="0094721C" w:rsidRPr="00EB38D5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036FC50B" w14:textId="77777777" w:rsidTr="0094721C">
        <w:trPr>
          <w:trHeight w:val="2493"/>
        </w:trPr>
        <w:tc>
          <w:tcPr>
            <w:tcW w:w="576" w:type="dxa"/>
          </w:tcPr>
          <w:p w14:paraId="087F4B07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2965" w:type="dxa"/>
          </w:tcPr>
          <w:p w14:paraId="166DF222" w14:textId="77777777" w:rsidR="0094721C" w:rsidRDefault="0094721C" w:rsidP="003B32BE">
            <w:pPr>
              <w:pStyle w:val="TableParagraph"/>
              <w:spacing w:line="292" w:lineRule="auto"/>
              <w:ind w:right="284"/>
              <w:rPr>
                <w:sz w:val="24"/>
              </w:rPr>
            </w:pPr>
            <w:r w:rsidRPr="00694E6C">
              <w:rPr>
                <w:sz w:val="24"/>
              </w:rPr>
              <w:t>Мягкий знак как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показатель мягкости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предшествующего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согласного звука в конце</w:t>
            </w:r>
            <w:r w:rsidRPr="00694E6C">
              <w:rPr>
                <w:spacing w:val="-58"/>
                <w:sz w:val="24"/>
              </w:rPr>
              <w:t xml:space="preserve"> </w:t>
            </w:r>
            <w:r w:rsidRPr="00694E6C">
              <w:rPr>
                <w:sz w:val="24"/>
              </w:rPr>
              <w:t xml:space="preserve">слова. </w:t>
            </w:r>
            <w:r>
              <w:rPr>
                <w:sz w:val="24"/>
              </w:rPr>
              <w:t>Разные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 буквами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[й’].</w:t>
            </w:r>
          </w:p>
        </w:tc>
        <w:tc>
          <w:tcPr>
            <w:tcW w:w="741" w:type="dxa"/>
          </w:tcPr>
          <w:p w14:paraId="12EECABC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6DE4539A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6B683BD2" w14:textId="4DFF612E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18CBD151" w14:textId="3151AABF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30.01</w:t>
            </w:r>
          </w:p>
        </w:tc>
        <w:tc>
          <w:tcPr>
            <w:tcW w:w="1984" w:type="dxa"/>
          </w:tcPr>
          <w:p w14:paraId="5E29C4CD" w14:textId="1595910F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6A4EBA3F" w14:textId="77777777" w:rsidTr="0094721C">
        <w:trPr>
          <w:trHeight w:val="2493"/>
        </w:trPr>
        <w:tc>
          <w:tcPr>
            <w:tcW w:w="576" w:type="dxa"/>
          </w:tcPr>
          <w:p w14:paraId="71E6DEEE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2965" w:type="dxa"/>
          </w:tcPr>
          <w:p w14:paraId="4103498C" w14:textId="77777777" w:rsidR="0094721C" w:rsidRDefault="0094721C" w:rsidP="003B32BE">
            <w:pPr>
              <w:pStyle w:val="TableParagraph"/>
              <w:spacing w:line="292" w:lineRule="auto"/>
              <w:ind w:right="284"/>
              <w:rPr>
                <w:sz w:val="24"/>
              </w:rPr>
            </w:pPr>
            <w:r w:rsidRPr="00694E6C">
              <w:rPr>
                <w:sz w:val="24"/>
              </w:rPr>
              <w:t>Мягкий знак как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показатель мягкости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предшествующего</w:t>
            </w:r>
            <w:r w:rsidRPr="00694E6C">
              <w:rPr>
                <w:spacing w:val="1"/>
                <w:sz w:val="24"/>
              </w:rPr>
              <w:t xml:space="preserve"> </w:t>
            </w:r>
            <w:r w:rsidRPr="00694E6C">
              <w:rPr>
                <w:sz w:val="24"/>
              </w:rPr>
              <w:t>согласного звука в конце</w:t>
            </w:r>
            <w:r w:rsidRPr="00694E6C">
              <w:rPr>
                <w:spacing w:val="-58"/>
                <w:sz w:val="24"/>
              </w:rPr>
              <w:t xml:space="preserve"> </w:t>
            </w:r>
            <w:r w:rsidRPr="00694E6C">
              <w:rPr>
                <w:sz w:val="24"/>
              </w:rPr>
              <w:t xml:space="preserve">слова. </w:t>
            </w:r>
            <w:r>
              <w:rPr>
                <w:sz w:val="24"/>
              </w:rPr>
              <w:t>Разные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 буквами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[й’].</w:t>
            </w:r>
          </w:p>
        </w:tc>
        <w:tc>
          <w:tcPr>
            <w:tcW w:w="741" w:type="dxa"/>
          </w:tcPr>
          <w:p w14:paraId="362947B7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68B118BC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6D0EDBA8" w14:textId="054C114A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6E0DA36E" w14:textId="25102BDE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  <w:tc>
          <w:tcPr>
            <w:tcW w:w="1984" w:type="dxa"/>
          </w:tcPr>
          <w:p w14:paraId="1C43A647" w14:textId="3553B547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1A8B4437" w14:textId="77777777" w:rsidTr="0094721C">
        <w:trPr>
          <w:trHeight w:val="477"/>
        </w:trPr>
        <w:tc>
          <w:tcPr>
            <w:tcW w:w="576" w:type="dxa"/>
          </w:tcPr>
          <w:p w14:paraId="694BF586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965" w:type="dxa"/>
          </w:tcPr>
          <w:p w14:paraId="22171270" w14:textId="77777777" w:rsidR="0094721C" w:rsidRPr="00694E6C" w:rsidRDefault="0094721C" w:rsidP="003B32BE">
            <w:pPr>
              <w:pStyle w:val="TableParagraph"/>
              <w:rPr>
                <w:sz w:val="24"/>
              </w:rPr>
            </w:pPr>
            <w:r w:rsidRPr="00694E6C">
              <w:rPr>
                <w:sz w:val="24"/>
              </w:rPr>
              <w:t>Функция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букв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ь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и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ъ.</w:t>
            </w:r>
          </w:p>
        </w:tc>
        <w:tc>
          <w:tcPr>
            <w:tcW w:w="741" w:type="dxa"/>
          </w:tcPr>
          <w:p w14:paraId="6A2B16B8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12138E5A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1348CFB1" w14:textId="77777777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14:paraId="6B54673B" w14:textId="786FAC40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2.02</w:t>
            </w:r>
          </w:p>
        </w:tc>
        <w:tc>
          <w:tcPr>
            <w:tcW w:w="1984" w:type="dxa"/>
          </w:tcPr>
          <w:p w14:paraId="2009298A" w14:textId="2616F8B5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56DC2D6D" w14:textId="77777777" w:rsidTr="0094721C">
        <w:trPr>
          <w:trHeight w:val="477"/>
        </w:trPr>
        <w:tc>
          <w:tcPr>
            <w:tcW w:w="576" w:type="dxa"/>
          </w:tcPr>
          <w:p w14:paraId="6BC4A47B" w14:textId="77777777" w:rsidR="0094721C" w:rsidRPr="00852EE3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61</w:t>
            </w:r>
          </w:p>
        </w:tc>
        <w:tc>
          <w:tcPr>
            <w:tcW w:w="2965" w:type="dxa"/>
          </w:tcPr>
          <w:p w14:paraId="71E6ECDB" w14:textId="77777777" w:rsidR="0094721C" w:rsidRPr="00694E6C" w:rsidRDefault="0094721C" w:rsidP="003B32BE">
            <w:pPr>
              <w:pStyle w:val="TableParagraph"/>
              <w:rPr>
                <w:sz w:val="24"/>
              </w:rPr>
            </w:pPr>
            <w:r w:rsidRPr="00694E6C">
              <w:rPr>
                <w:sz w:val="24"/>
              </w:rPr>
              <w:t>Функция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букв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ь</w:t>
            </w:r>
            <w:r w:rsidRPr="00694E6C">
              <w:rPr>
                <w:spacing w:val="-2"/>
                <w:sz w:val="24"/>
              </w:rPr>
              <w:t xml:space="preserve"> </w:t>
            </w:r>
            <w:r w:rsidRPr="00694E6C">
              <w:rPr>
                <w:sz w:val="24"/>
              </w:rPr>
              <w:t>и</w:t>
            </w:r>
            <w:r w:rsidRPr="00694E6C">
              <w:rPr>
                <w:spacing w:val="-1"/>
                <w:sz w:val="24"/>
              </w:rPr>
              <w:t xml:space="preserve"> </w:t>
            </w:r>
            <w:r w:rsidRPr="00694E6C">
              <w:rPr>
                <w:sz w:val="24"/>
              </w:rPr>
              <w:t>ъ.</w:t>
            </w:r>
          </w:p>
        </w:tc>
        <w:tc>
          <w:tcPr>
            <w:tcW w:w="741" w:type="dxa"/>
          </w:tcPr>
          <w:p w14:paraId="4319763C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42D9AC32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33AFD02F" w14:textId="79CEAF29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7AD262A1" w14:textId="6F3013D3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6.02</w:t>
            </w:r>
          </w:p>
        </w:tc>
        <w:tc>
          <w:tcPr>
            <w:tcW w:w="1984" w:type="dxa"/>
          </w:tcPr>
          <w:p w14:paraId="741EA63B" w14:textId="47E31DE3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51B7FFD5" w14:textId="77777777" w:rsidTr="0094721C">
        <w:trPr>
          <w:trHeight w:val="477"/>
        </w:trPr>
        <w:tc>
          <w:tcPr>
            <w:tcW w:w="576" w:type="dxa"/>
          </w:tcPr>
          <w:p w14:paraId="57C7A283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2965" w:type="dxa"/>
          </w:tcPr>
          <w:p w14:paraId="20B2555B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Алфавит.</w:t>
            </w:r>
          </w:p>
        </w:tc>
        <w:tc>
          <w:tcPr>
            <w:tcW w:w="741" w:type="dxa"/>
          </w:tcPr>
          <w:p w14:paraId="74814EC2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1FB76C5A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5AC4868B" w14:textId="12BB8E3F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406A7822" w14:textId="22757A2B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7.02</w:t>
            </w:r>
          </w:p>
        </w:tc>
        <w:tc>
          <w:tcPr>
            <w:tcW w:w="1984" w:type="dxa"/>
          </w:tcPr>
          <w:p w14:paraId="4F8F90EF" w14:textId="33B0ABC6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5A62C963" w14:textId="77777777" w:rsidTr="0094721C">
        <w:trPr>
          <w:trHeight w:val="477"/>
        </w:trPr>
        <w:tc>
          <w:tcPr>
            <w:tcW w:w="576" w:type="dxa"/>
          </w:tcPr>
          <w:p w14:paraId="1ADE7482" w14:textId="77777777" w:rsidR="0094721C" w:rsidRPr="00852EE3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965" w:type="dxa"/>
          </w:tcPr>
          <w:p w14:paraId="632868CE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Алфавит.</w:t>
            </w:r>
          </w:p>
        </w:tc>
        <w:tc>
          <w:tcPr>
            <w:tcW w:w="741" w:type="dxa"/>
          </w:tcPr>
          <w:p w14:paraId="20498EEA" w14:textId="77777777" w:rsidR="0094721C" w:rsidRPr="00852EE3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40FC65F3" w14:textId="03849F09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2DDFE4EF" w14:textId="595741D0" w:rsidR="0094721C" w:rsidRPr="00852EE3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015E6D82" w14:textId="0FDC887C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9.02</w:t>
            </w:r>
          </w:p>
        </w:tc>
        <w:tc>
          <w:tcPr>
            <w:tcW w:w="1984" w:type="dxa"/>
          </w:tcPr>
          <w:p w14:paraId="1E9BCF0C" w14:textId="5EC3941B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4EB3654C" w14:textId="77777777" w:rsidTr="0094721C">
        <w:trPr>
          <w:trHeight w:val="477"/>
        </w:trPr>
        <w:tc>
          <w:tcPr>
            <w:tcW w:w="576" w:type="dxa"/>
          </w:tcPr>
          <w:p w14:paraId="1AD4D1FE" w14:textId="77777777" w:rsidR="0094721C" w:rsidRPr="0052511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965" w:type="dxa"/>
          </w:tcPr>
          <w:p w14:paraId="7188B22C" w14:textId="77777777" w:rsidR="0094721C" w:rsidRPr="0052511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Рассказы</w:t>
            </w:r>
          </w:p>
        </w:tc>
        <w:tc>
          <w:tcPr>
            <w:tcW w:w="741" w:type="dxa"/>
          </w:tcPr>
          <w:p w14:paraId="242824F7" w14:textId="77777777" w:rsidR="0094721C" w:rsidRPr="0052511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331EEF9F" w14:textId="11D5C0EA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44DB8313" w14:textId="77777777" w:rsidR="0094721C" w:rsidRPr="0052511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14:paraId="3440415A" w14:textId="1A6CADC1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13.02</w:t>
            </w:r>
          </w:p>
        </w:tc>
        <w:tc>
          <w:tcPr>
            <w:tcW w:w="1984" w:type="dxa"/>
          </w:tcPr>
          <w:p w14:paraId="2017DE2F" w14:textId="29B85B60" w:rsidR="0094721C" w:rsidRPr="0052511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721C" w14:paraId="455CD2F3" w14:textId="77777777" w:rsidTr="0094721C">
        <w:trPr>
          <w:trHeight w:val="477"/>
        </w:trPr>
        <w:tc>
          <w:tcPr>
            <w:tcW w:w="576" w:type="dxa"/>
          </w:tcPr>
          <w:p w14:paraId="5342059A" w14:textId="77777777" w:rsidR="0094721C" w:rsidRPr="0052511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965" w:type="dxa"/>
          </w:tcPr>
          <w:p w14:paraId="26DDBB7D" w14:textId="77777777" w:rsidR="0094721C" w:rsidRPr="0052511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741" w:type="dxa"/>
          </w:tcPr>
          <w:p w14:paraId="236E7C62" w14:textId="77777777" w:rsidR="0094721C" w:rsidRPr="0052511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60A68A80" w14:textId="50567DAA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701C349A" w14:textId="5B0E7A2E" w:rsidR="0094721C" w:rsidRPr="0052511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051AEB90" w14:textId="56527B23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14.01</w:t>
            </w:r>
          </w:p>
        </w:tc>
        <w:tc>
          <w:tcPr>
            <w:tcW w:w="1984" w:type="dxa"/>
          </w:tcPr>
          <w:p w14:paraId="74CBB146" w14:textId="3ED294F3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721C" w14:paraId="15B8B916" w14:textId="77777777" w:rsidTr="0094721C">
        <w:trPr>
          <w:trHeight w:val="1821"/>
        </w:trPr>
        <w:tc>
          <w:tcPr>
            <w:tcW w:w="576" w:type="dxa"/>
          </w:tcPr>
          <w:p w14:paraId="15158C52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2965" w:type="dxa"/>
          </w:tcPr>
          <w:p w14:paraId="76B4E9AC" w14:textId="77777777" w:rsidR="0094721C" w:rsidRPr="004A2E23" w:rsidRDefault="0094721C" w:rsidP="003B32BE">
            <w:pPr>
              <w:pStyle w:val="TableParagraph"/>
              <w:spacing w:line="292" w:lineRule="auto"/>
              <w:ind w:right="105"/>
              <w:rPr>
                <w:sz w:val="24"/>
              </w:rPr>
            </w:pPr>
            <w:r w:rsidRPr="004A2E23">
              <w:rPr>
                <w:sz w:val="24"/>
              </w:rPr>
              <w:t>Знакомство с учебником</w:t>
            </w:r>
            <w:r w:rsidRPr="004A2E23">
              <w:rPr>
                <w:spacing w:val="1"/>
                <w:sz w:val="24"/>
              </w:rPr>
              <w:t xml:space="preserve"> </w:t>
            </w:r>
            <w:r w:rsidRPr="004A2E23">
              <w:rPr>
                <w:sz w:val="24"/>
              </w:rPr>
              <w:t>по литературному чтению.</w:t>
            </w:r>
            <w:r w:rsidRPr="004A2E23">
              <w:rPr>
                <w:spacing w:val="-58"/>
                <w:sz w:val="24"/>
              </w:rPr>
              <w:t xml:space="preserve"> </w:t>
            </w:r>
            <w:r w:rsidRPr="004A2E23">
              <w:rPr>
                <w:sz w:val="24"/>
              </w:rPr>
              <w:t>Сказка народная</w:t>
            </w:r>
            <w:r w:rsidRPr="004A2E23">
              <w:rPr>
                <w:spacing w:val="1"/>
                <w:sz w:val="24"/>
              </w:rPr>
              <w:t xml:space="preserve"> </w:t>
            </w:r>
            <w:r w:rsidRPr="004A2E23">
              <w:rPr>
                <w:sz w:val="24"/>
              </w:rPr>
              <w:t>(фольклорная) и</w:t>
            </w:r>
            <w:r w:rsidRPr="004A2E23">
              <w:rPr>
                <w:spacing w:val="1"/>
                <w:sz w:val="24"/>
              </w:rPr>
              <w:t xml:space="preserve"> </w:t>
            </w:r>
            <w:r w:rsidRPr="004A2E23">
              <w:rPr>
                <w:sz w:val="24"/>
              </w:rPr>
              <w:t>литературная</w:t>
            </w:r>
            <w:r w:rsidRPr="004A2E23">
              <w:rPr>
                <w:spacing w:val="-5"/>
                <w:sz w:val="24"/>
              </w:rPr>
              <w:t xml:space="preserve"> </w:t>
            </w:r>
            <w:r w:rsidRPr="004A2E23">
              <w:rPr>
                <w:sz w:val="24"/>
              </w:rPr>
              <w:t>(авторская)</w:t>
            </w:r>
          </w:p>
        </w:tc>
        <w:tc>
          <w:tcPr>
            <w:tcW w:w="741" w:type="dxa"/>
          </w:tcPr>
          <w:p w14:paraId="15755B0E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5232ED65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06CA1635" w14:textId="67E2257E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11C2B2EB" w14:textId="437B5F9E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16.01</w:t>
            </w:r>
          </w:p>
        </w:tc>
        <w:tc>
          <w:tcPr>
            <w:tcW w:w="1984" w:type="dxa"/>
          </w:tcPr>
          <w:p w14:paraId="755695AB" w14:textId="013F08DF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7EA0BAAC" w14:textId="77777777" w:rsidTr="0094721C">
        <w:trPr>
          <w:trHeight w:val="813"/>
        </w:trPr>
        <w:tc>
          <w:tcPr>
            <w:tcW w:w="576" w:type="dxa"/>
          </w:tcPr>
          <w:p w14:paraId="6AA12D1F" w14:textId="77777777" w:rsidR="0094721C" w:rsidRPr="00F52BDA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965" w:type="dxa"/>
          </w:tcPr>
          <w:p w14:paraId="444CFDF1" w14:textId="77777777" w:rsidR="0094721C" w:rsidRPr="004A2E23" w:rsidRDefault="0094721C" w:rsidP="003B32BE">
            <w:pPr>
              <w:pStyle w:val="TableParagraph"/>
              <w:spacing w:line="292" w:lineRule="auto"/>
              <w:ind w:right="610"/>
              <w:rPr>
                <w:sz w:val="24"/>
                <w:szCs w:val="24"/>
              </w:rPr>
            </w:pPr>
            <w:r w:rsidRPr="004A2E23">
              <w:rPr>
                <w:color w:val="000000"/>
                <w:sz w:val="24"/>
                <w:szCs w:val="24"/>
              </w:rPr>
              <w:t>Русские народные сказки: «Кот, петух и лиса», ««Лисичка-сестричка и волк»</w:t>
            </w:r>
          </w:p>
        </w:tc>
        <w:tc>
          <w:tcPr>
            <w:tcW w:w="741" w:type="dxa"/>
          </w:tcPr>
          <w:p w14:paraId="58B6CDCE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78024E12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0B79FA82" w14:textId="0A29E203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618C0B57" w14:textId="6F10043E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1984" w:type="dxa"/>
          </w:tcPr>
          <w:p w14:paraId="549BF8B2" w14:textId="4BFC5AA3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57A592C0" w14:textId="77777777" w:rsidTr="0094721C">
        <w:trPr>
          <w:trHeight w:val="813"/>
        </w:trPr>
        <w:tc>
          <w:tcPr>
            <w:tcW w:w="576" w:type="dxa"/>
          </w:tcPr>
          <w:p w14:paraId="77265BE8" w14:textId="77777777" w:rsidR="0094721C" w:rsidRPr="00F52BDA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965" w:type="dxa"/>
          </w:tcPr>
          <w:p w14:paraId="15A0C433" w14:textId="77777777" w:rsidR="0094721C" w:rsidRPr="004A2E23" w:rsidRDefault="0094721C" w:rsidP="003B32BE">
            <w:pPr>
              <w:pStyle w:val="TableParagraph"/>
              <w:spacing w:line="292" w:lineRule="auto"/>
              <w:ind w:right="610"/>
              <w:rPr>
                <w:color w:val="000000"/>
                <w:sz w:val="24"/>
                <w:szCs w:val="24"/>
              </w:rPr>
            </w:pPr>
            <w:r w:rsidRPr="004A2E23">
              <w:rPr>
                <w:color w:val="000000"/>
                <w:sz w:val="24"/>
                <w:szCs w:val="24"/>
              </w:rPr>
              <w:t>Русские народные сказки: «Кот, петух и лиса», ««Лисичка-сестричка и волк»</w:t>
            </w:r>
          </w:p>
        </w:tc>
        <w:tc>
          <w:tcPr>
            <w:tcW w:w="741" w:type="dxa"/>
          </w:tcPr>
          <w:p w14:paraId="5393A82D" w14:textId="77777777" w:rsidR="0094721C" w:rsidRPr="00F52BDA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62A7A368" w14:textId="55722F92" w:rsidR="0094721C" w:rsidRPr="00F52BDA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5434BD8C" w14:textId="12ADE352" w:rsidR="0094721C" w:rsidRPr="00F52BDA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06588BDD" w14:textId="547FA22D" w:rsidR="0094721C" w:rsidRPr="00F52BDA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28.01</w:t>
            </w:r>
          </w:p>
        </w:tc>
        <w:tc>
          <w:tcPr>
            <w:tcW w:w="1984" w:type="dxa"/>
          </w:tcPr>
          <w:p w14:paraId="0DFA5543" w14:textId="20955EC8" w:rsidR="0094721C" w:rsidRPr="00F52BDA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0029B4AE" w14:textId="77777777" w:rsidTr="0094721C">
        <w:trPr>
          <w:trHeight w:val="477"/>
        </w:trPr>
        <w:tc>
          <w:tcPr>
            <w:tcW w:w="576" w:type="dxa"/>
          </w:tcPr>
          <w:p w14:paraId="05FBBE6C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2965" w:type="dxa"/>
          </w:tcPr>
          <w:p w14:paraId="25C4F394" w14:textId="77777777" w:rsidR="0094721C" w:rsidRPr="004A2E23" w:rsidRDefault="0094721C" w:rsidP="003B32BE">
            <w:pPr>
              <w:pStyle w:val="TableParagraph"/>
              <w:ind w:left="136"/>
              <w:rPr>
                <w:sz w:val="24"/>
                <w:szCs w:val="24"/>
              </w:rPr>
            </w:pPr>
            <w:r w:rsidRPr="004A2E23">
              <w:rPr>
                <w:color w:val="000000"/>
                <w:sz w:val="24"/>
                <w:szCs w:val="24"/>
              </w:rPr>
              <w:t xml:space="preserve">Литературные (авторские) сказки: К. И. Чуковский «Айболит», «Муха-Цокотуха», </w:t>
            </w:r>
            <w:proofErr w:type="gramStart"/>
            <w:r w:rsidRPr="004A2E23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4A2E23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A2E23">
              <w:rPr>
                <w:color w:val="000000"/>
                <w:sz w:val="24"/>
                <w:szCs w:val="24"/>
              </w:rPr>
              <w:t>Я</w:t>
            </w:r>
            <w:proofErr w:type="gramEnd"/>
            <w:r w:rsidRPr="004A2E23">
              <w:rPr>
                <w:color w:val="000000"/>
                <w:sz w:val="24"/>
                <w:szCs w:val="24"/>
              </w:rPr>
              <w:t xml:space="preserve"> Маршак «Тихая сказка»,</w:t>
            </w:r>
          </w:p>
        </w:tc>
        <w:tc>
          <w:tcPr>
            <w:tcW w:w="741" w:type="dxa"/>
          </w:tcPr>
          <w:p w14:paraId="0FC12D0A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00E99BEC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1D0F648F" w14:textId="0F58D794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729181C9" w14:textId="1D544247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2.03</w:t>
            </w:r>
          </w:p>
        </w:tc>
        <w:tc>
          <w:tcPr>
            <w:tcW w:w="1984" w:type="dxa"/>
          </w:tcPr>
          <w:p w14:paraId="532CFE6E" w14:textId="5033EC94" w:rsidR="0094721C" w:rsidRPr="00F52BDA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061BEB45" w14:textId="77777777" w:rsidTr="0094721C">
        <w:trPr>
          <w:trHeight w:val="813"/>
        </w:trPr>
        <w:tc>
          <w:tcPr>
            <w:tcW w:w="576" w:type="dxa"/>
          </w:tcPr>
          <w:p w14:paraId="5B052E35" w14:textId="77777777" w:rsidR="0094721C" w:rsidRPr="00F52BDA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965" w:type="dxa"/>
          </w:tcPr>
          <w:p w14:paraId="70CA8D88" w14:textId="77777777" w:rsidR="0094721C" w:rsidRPr="004A2E23" w:rsidRDefault="0094721C" w:rsidP="003B32BE">
            <w:pPr>
              <w:pStyle w:val="TableParagraph"/>
              <w:spacing w:line="292" w:lineRule="auto"/>
              <w:ind w:right="43"/>
              <w:rPr>
                <w:sz w:val="24"/>
                <w:szCs w:val="24"/>
              </w:rPr>
            </w:pPr>
            <w:r w:rsidRPr="004A2E23">
              <w:rPr>
                <w:color w:val="000000"/>
                <w:sz w:val="24"/>
                <w:szCs w:val="24"/>
              </w:rPr>
              <w:t xml:space="preserve">Литературные (авторские) сказки: К. И. Чуковский «Айболит», «Муха-Цокотуха», </w:t>
            </w:r>
            <w:proofErr w:type="gramStart"/>
            <w:r w:rsidRPr="004A2E23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4A2E23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A2E23">
              <w:rPr>
                <w:color w:val="000000"/>
                <w:sz w:val="24"/>
                <w:szCs w:val="24"/>
              </w:rPr>
              <w:t>Я</w:t>
            </w:r>
            <w:proofErr w:type="gramEnd"/>
            <w:r w:rsidRPr="004A2E23">
              <w:rPr>
                <w:color w:val="000000"/>
                <w:sz w:val="24"/>
                <w:szCs w:val="24"/>
              </w:rPr>
              <w:t xml:space="preserve"> Маршак «Тихая сказка»,</w:t>
            </w:r>
          </w:p>
        </w:tc>
        <w:tc>
          <w:tcPr>
            <w:tcW w:w="741" w:type="dxa"/>
          </w:tcPr>
          <w:p w14:paraId="25A48050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32DB31BD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1E0FEDBD" w14:textId="22FEC567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64202979" w14:textId="2612FDED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6.03</w:t>
            </w:r>
          </w:p>
        </w:tc>
        <w:tc>
          <w:tcPr>
            <w:tcW w:w="1984" w:type="dxa"/>
          </w:tcPr>
          <w:p w14:paraId="40E4018A" w14:textId="0D32741D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4580F0D6" w14:textId="77777777" w:rsidTr="0094721C">
        <w:trPr>
          <w:trHeight w:val="1821"/>
        </w:trPr>
        <w:tc>
          <w:tcPr>
            <w:tcW w:w="576" w:type="dxa"/>
          </w:tcPr>
          <w:p w14:paraId="781D6B43" w14:textId="77777777" w:rsidR="0094721C" w:rsidRPr="00F52BDA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965" w:type="dxa"/>
          </w:tcPr>
          <w:p w14:paraId="1BA8E832" w14:textId="77777777" w:rsidR="0094721C" w:rsidRPr="004A2E23" w:rsidRDefault="0094721C" w:rsidP="003B32BE">
            <w:pPr>
              <w:pStyle w:val="TableParagraph"/>
              <w:spacing w:line="292" w:lineRule="auto"/>
              <w:ind w:right="168"/>
              <w:rPr>
                <w:sz w:val="24"/>
              </w:rPr>
            </w:pPr>
            <w:r w:rsidRPr="004A2E23">
              <w:rPr>
                <w:sz w:val="24"/>
              </w:rPr>
              <w:t>Проверим себя и оценим</w:t>
            </w:r>
            <w:r w:rsidRPr="004A2E23">
              <w:rPr>
                <w:spacing w:val="1"/>
                <w:sz w:val="24"/>
              </w:rPr>
              <w:t xml:space="preserve"> </w:t>
            </w:r>
            <w:r w:rsidRPr="004A2E23">
              <w:rPr>
                <w:sz w:val="24"/>
              </w:rPr>
              <w:t>свои достижения по</w:t>
            </w:r>
            <w:r w:rsidRPr="004A2E23">
              <w:rPr>
                <w:spacing w:val="1"/>
                <w:sz w:val="24"/>
              </w:rPr>
              <w:t xml:space="preserve"> </w:t>
            </w:r>
            <w:r w:rsidRPr="004A2E23">
              <w:rPr>
                <w:sz w:val="24"/>
              </w:rPr>
              <w:t>разделу "Сказка народная</w:t>
            </w:r>
            <w:r w:rsidRPr="004A2E23">
              <w:rPr>
                <w:spacing w:val="-57"/>
                <w:sz w:val="24"/>
              </w:rPr>
              <w:t xml:space="preserve"> </w:t>
            </w:r>
            <w:r w:rsidRPr="004A2E23">
              <w:rPr>
                <w:sz w:val="24"/>
              </w:rPr>
              <w:t>(фольклорная) и</w:t>
            </w:r>
            <w:r w:rsidRPr="004A2E23">
              <w:rPr>
                <w:spacing w:val="1"/>
                <w:sz w:val="24"/>
              </w:rPr>
              <w:t xml:space="preserve"> </w:t>
            </w:r>
            <w:r w:rsidRPr="004A2E23">
              <w:rPr>
                <w:sz w:val="24"/>
              </w:rPr>
              <w:t>литературная</w:t>
            </w:r>
            <w:r w:rsidRPr="004A2E23">
              <w:rPr>
                <w:spacing w:val="-13"/>
                <w:sz w:val="24"/>
              </w:rPr>
              <w:t xml:space="preserve"> </w:t>
            </w:r>
            <w:r w:rsidRPr="004A2E23">
              <w:rPr>
                <w:sz w:val="24"/>
              </w:rPr>
              <w:t>(авторская)"</w:t>
            </w:r>
          </w:p>
        </w:tc>
        <w:tc>
          <w:tcPr>
            <w:tcW w:w="741" w:type="dxa"/>
          </w:tcPr>
          <w:p w14:paraId="39E08D92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76A3F7D9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0B68298F" w14:textId="31E3DC36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360F11D1" w14:textId="459CC6A2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7.03</w:t>
            </w:r>
          </w:p>
        </w:tc>
        <w:tc>
          <w:tcPr>
            <w:tcW w:w="1984" w:type="dxa"/>
          </w:tcPr>
          <w:p w14:paraId="7B2B419C" w14:textId="1E310CD2" w:rsidR="0094721C" w:rsidRPr="00F52BDA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94721C" w14:paraId="7C58958C" w14:textId="77777777" w:rsidTr="0094721C">
        <w:trPr>
          <w:trHeight w:val="1485"/>
        </w:trPr>
        <w:tc>
          <w:tcPr>
            <w:tcW w:w="576" w:type="dxa"/>
          </w:tcPr>
          <w:p w14:paraId="7EA4229F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2965" w:type="dxa"/>
          </w:tcPr>
          <w:p w14:paraId="79D128A4" w14:textId="77777777" w:rsidR="0094721C" w:rsidRPr="004A2E23" w:rsidRDefault="0094721C" w:rsidP="003B32BE">
            <w:pPr>
              <w:pStyle w:val="TableParagraph"/>
              <w:spacing w:line="292" w:lineRule="auto"/>
              <w:ind w:right="203" w:firstLine="60"/>
              <w:rPr>
                <w:sz w:val="24"/>
              </w:rPr>
            </w:pPr>
            <w:r w:rsidRPr="004A2E23">
              <w:rPr>
                <w:sz w:val="24"/>
              </w:rPr>
              <w:t>Произведения о детях и</w:t>
            </w:r>
            <w:r w:rsidRPr="004A2E23">
              <w:rPr>
                <w:spacing w:val="1"/>
                <w:sz w:val="24"/>
              </w:rPr>
              <w:t xml:space="preserve"> </w:t>
            </w:r>
            <w:r w:rsidRPr="004A2E23">
              <w:rPr>
                <w:sz w:val="24"/>
              </w:rPr>
              <w:t xml:space="preserve">для детей. </w:t>
            </w:r>
            <w:r w:rsidRPr="004A2E23">
              <w:rPr>
                <w:color w:val="000000"/>
                <w:sz w:val="24"/>
                <w:szCs w:val="24"/>
              </w:rPr>
              <w:t>Ушинский «Играющие собаки», «Худо тому, кто добра не делает никому»,</w:t>
            </w:r>
          </w:p>
        </w:tc>
        <w:tc>
          <w:tcPr>
            <w:tcW w:w="741" w:type="dxa"/>
          </w:tcPr>
          <w:p w14:paraId="68111795" w14:textId="77777777" w:rsidR="0094721C" w:rsidRPr="00F52BDA" w:rsidRDefault="0094721C" w:rsidP="003B32BE">
            <w:pPr>
              <w:pStyle w:val="TableParagraph"/>
              <w:rPr>
                <w:sz w:val="24"/>
              </w:rPr>
            </w:pPr>
            <w:r w:rsidRPr="00F52BDA"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72C2A0A4" w14:textId="77777777" w:rsidR="0094721C" w:rsidRPr="00F52BDA" w:rsidRDefault="0094721C" w:rsidP="003B32BE">
            <w:pPr>
              <w:pStyle w:val="TableParagraph"/>
              <w:rPr>
                <w:sz w:val="24"/>
              </w:rPr>
            </w:pPr>
            <w:r w:rsidRPr="00F52BDA"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2F99BAE6" w14:textId="17383EA7" w:rsidR="0094721C" w:rsidRPr="00F52BDA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37A3E531" w14:textId="47C4EA70" w:rsidR="0094721C" w:rsidRPr="00F52BDA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9.03</w:t>
            </w:r>
          </w:p>
        </w:tc>
        <w:tc>
          <w:tcPr>
            <w:tcW w:w="1984" w:type="dxa"/>
          </w:tcPr>
          <w:p w14:paraId="259C6843" w14:textId="66C83DF1" w:rsidR="0094721C" w:rsidRPr="00F52BDA" w:rsidRDefault="0094721C" w:rsidP="003B32BE">
            <w:pPr>
              <w:pStyle w:val="TableParagraph"/>
              <w:ind w:left="77"/>
              <w:rPr>
                <w:sz w:val="24"/>
              </w:rPr>
            </w:pPr>
            <w:r w:rsidRPr="00F52BDA">
              <w:rPr>
                <w:sz w:val="24"/>
              </w:rPr>
              <w:t>Устный</w:t>
            </w:r>
            <w:r w:rsidRPr="00F52BDA">
              <w:rPr>
                <w:spacing w:val="-2"/>
                <w:sz w:val="24"/>
              </w:rPr>
              <w:t xml:space="preserve"> </w:t>
            </w:r>
            <w:r w:rsidRPr="00F52BDA">
              <w:rPr>
                <w:sz w:val="24"/>
              </w:rPr>
              <w:t>опрос;</w:t>
            </w:r>
          </w:p>
        </w:tc>
      </w:tr>
      <w:tr w:rsidR="0094721C" w14:paraId="5A297335" w14:textId="77777777" w:rsidTr="0094721C">
        <w:trPr>
          <w:trHeight w:val="813"/>
        </w:trPr>
        <w:tc>
          <w:tcPr>
            <w:tcW w:w="576" w:type="dxa"/>
          </w:tcPr>
          <w:p w14:paraId="6D6E1970" w14:textId="77777777" w:rsidR="0094721C" w:rsidRPr="00F52BDA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965" w:type="dxa"/>
          </w:tcPr>
          <w:p w14:paraId="33D2C803" w14:textId="77777777" w:rsidR="0094721C" w:rsidRPr="004A2E23" w:rsidRDefault="0094721C" w:rsidP="003B32BE">
            <w:pPr>
              <w:pStyle w:val="TableParagraph"/>
              <w:spacing w:line="292" w:lineRule="auto"/>
              <w:ind w:right="198" w:firstLine="60"/>
              <w:rPr>
                <w:sz w:val="24"/>
                <w:szCs w:val="24"/>
              </w:rPr>
            </w:pPr>
            <w:r w:rsidRPr="004A2E23">
              <w:rPr>
                <w:color w:val="000000"/>
                <w:sz w:val="24"/>
                <w:szCs w:val="24"/>
              </w:rPr>
              <w:t xml:space="preserve">Л. Н. Толстой «Косточка», В. Г. </w:t>
            </w:r>
            <w:proofErr w:type="spellStart"/>
            <w:r w:rsidRPr="004A2E23">
              <w:rPr>
                <w:color w:val="000000"/>
                <w:sz w:val="24"/>
                <w:szCs w:val="24"/>
              </w:rPr>
              <w:t>Сутеев</w:t>
            </w:r>
            <w:proofErr w:type="spellEnd"/>
            <w:r w:rsidRPr="004A2E23">
              <w:rPr>
                <w:color w:val="000000"/>
                <w:sz w:val="24"/>
                <w:szCs w:val="24"/>
              </w:rPr>
              <w:t xml:space="preserve"> «Чей же гриб?»</w:t>
            </w:r>
          </w:p>
        </w:tc>
        <w:tc>
          <w:tcPr>
            <w:tcW w:w="741" w:type="dxa"/>
          </w:tcPr>
          <w:p w14:paraId="384FEB57" w14:textId="77777777" w:rsidR="0094721C" w:rsidRPr="00F52BDA" w:rsidRDefault="0094721C" w:rsidP="003B32BE">
            <w:pPr>
              <w:pStyle w:val="TableParagraph"/>
              <w:rPr>
                <w:sz w:val="24"/>
              </w:rPr>
            </w:pPr>
            <w:r w:rsidRPr="00F52BDA"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6D0430AF" w14:textId="77777777" w:rsidR="0094721C" w:rsidRPr="00F52BDA" w:rsidRDefault="0094721C" w:rsidP="003B32BE">
            <w:pPr>
              <w:pStyle w:val="TableParagraph"/>
              <w:rPr>
                <w:sz w:val="24"/>
              </w:rPr>
            </w:pPr>
            <w:r w:rsidRPr="00F52BDA"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54CC9FBC" w14:textId="15A1EDFC" w:rsidR="0094721C" w:rsidRPr="00F52BDA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4918DA5F" w14:textId="7CE2D6C8" w:rsidR="0094721C" w:rsidRPr="00F52BDA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13.03</w:t>
            </w:r>
          </w:p>
        </w:tc>
        <w:tc>
          <w:tcPr>
            <w:tcW w:w="1984" w:type="dxa"/>
          </w:tcPr>
          <w:p w14:paraId="597E37A4" w14:textId="4FE0FF2F" w:rsidR="0094721C" w:rsidRPr="00F52BDA" w:rsidRDefault="0094721C" w:rsidP="003B32BE">
            <w:pPr>
              <w:pStyle w:val="TableParagraph"/>
              <w:ind w:left="77"/>
              <w:rPr>
                <w:sz w:val="24"/>
              </w:rPr>
            </w:pPr>
            <w:r w:rsidRPr="00F52BDA">
              <w:rPr>
                <w:sz w:val="24"/>
              </w:rPr>
              <w:t>Устный</w:t>
            </w:r>
            <w:r w:rsidRPr="00F52BDA">
              <w:rPr>
                <w:spacing w:val="-2"/>
                <w:sz w:val="24"/>
              </w:rPr>
              <w:t xml:space="preserve"> </w:t>
            </w:r>
            <w:r w:rsidRPr="00F52BDA">
              <w:rPr>
                <w:sz w:val="24"/>
              </w:rPr>
              <w:t>опрос;</w:t>
            </w:r>
          </w:p>
        </w:tc>
      </w:tr>
      <w:tr w:rsidR="0094721C" w14:paraId="7B8640E2" w14:textId="77777777" w:rsidTr="0094721C">
        <w:trPr>
          <w:trHeight w:val="1158"/>
        </w:trPr>
        <w:tc>
          <w:tcPr>
            <w:tcW w:w="576" w:type="dxa"/>
          </w:tcPr>
          <w:p w14:paraId="03358FED" w14:textId="77777777" w:rsidR="0094721C" w:rsidRPr="00F52BDA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965" w:type="dxa"/>
          </w:tcPr>
          <w:p w14:paraId="38DF1824" w14:textId="77777777" w:rsidR="0094721C" w:rsidRPr="004A2E23" w:rsidRDefault="0094721C" w:rsidP="003B32BE">
            <w:pPr>
              <w:pStyle w:val="TableParagraph"/>
              <w:spacing w:line="292" w:lineRule="auto"/>
              <w:ind w:right="141" w:firstLine="60"/>
              <w:rPr>
                <w:sz w:val="24"/>
              </w:rPr>
            </w:pPr>
            <w:r w:rsidRPr="004A2E23">
              <w:rPr>
                <w:sz w:val="24"/>
              </w:rPr>
              <w:t xml:space="preserve">Писатели – детям-читателям. Стихи </w:t>
            </w:r>
            <w:proofErr w:type="spellStart"/>
            <w:r w:rsidRPr="004A2E23">
              <w:rPr>
                <w:sz w:val="24"/>
              </w:rPr>
              <w:t>С.Михалкова</w:t>
            </w:r>
            <w:proofErr w:type="spellEnd"/>
          </w:p>
        </w:tc>
        <w:tc>
          <w:tcPr>
            <w:tcW w:w="741" w:type="dxa"/>
          </w:tcPr>
          <w:p w14:paraId="61ADFAE4" w14:textId="77777777" w:rsidR="0094721C" w:rsidRPr="002E316D" w:rsidRDefault="0094721C" w:rsidP="003B32BE">
            <w:pPr>
              <w:pStyle w:val="TableParagraph"/>
              <w:rPr>
                <w:sz w:val="24"/>
              </w:rPr>
            </w:pPr>
            <w:r w:rsidRPr="002E316D"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6A7ED730" w14:textId="77777777" w:rsidR="0094721C" w:rsidRPr="002E316D" w:rsidRDefault="0094721C" w:rsidP="003B32BE">
            <w:pPr>
              <w:pStyle w:val="TableParagraph"/>
              <w:rPr>
                <w:sz w:val="24"/>
              </w:rPr>
            </w:pPr>
            <w:r w:rsidRPr="002E316D"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1F124EE4" w14:textId="57930C0C" w:rsidR="0094721C" w:rsidRPr="002E316D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1C693D5F" w14:textId="1F2B130B" w:rsidR="0094721C" w:rsidRPr="002E316D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14.03</w:t>
            </w:r>
          </w:p>
        </w:tc>
        <w:tc>
          <w:tcPr>
            <w:tcW w:w="1984" w:type="dxa"/>
          </w:tcPr>
          <w:p w14:paraId="0C64365D" w14:textId="7AC266F4" w:rsidR="0094721C" w:rsidRPr="002E316D" w:rsidRDefault="0094721C" w:rsidP="003B32BE">
            <w:pPr>
              <w:pStyle w:val="TableParagraph"/>
              <w:ind w:left="77"/>
              <w:rPr>
                <w:sz w:val="24"/>
              </w:rPr>
            </w:pPr>
            <w:r w:rsidRPr="002E316D">
              <w:rPr>
                <w:sz w:val="24"/>
              </w:rPr>
              <w:t>Устный</w:t>
            </w:r>
            <w:r w:rsidRPr="002E316D">
              <w:rPr>
                <w:spacing w:val="-2"/>
                <w:sz w:val="24"/>
              </w:rPr>
              <w:t xml:space="preserve"> </w:t>
            </w:r>
            <w:r w:rsidRPr="002E316D">
              <w:rPr>
                <w:sz w:val="24"/>
              </w:rPr>
              <w:t>опрос;</w:t>
            </w:r>
          </w:p>
        </w:tc>
      </w:tr>
      <w:tr w:rsidR="0094721C" w14:paraId="1B2EE400" w14:textId="77777777" w:rsidTr="0094721C">
        <w:trPr>
          <w:trHeight w:val="813"/>
        </w:trPr>
        <w:tc>
          <w:tcPr>
            <w:tcW w:w="576" w:type="dxa"/>
          </w:tcPr>
          <w:p w14:paraId="687419A8" w14:textId="77777777" w:rsidR="0094721C" w:rsidRPr="002E316D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75</w:t>
            </w:r>
            <w:r w:rsidRPr="002E316D">
              <w:rPr>
                <w:sz w:val="24"/>
              </w:rPr>
              <w:t>.</w:t>
            </w:r>
          </w:p>
        </w:tc>
        <w:tc>
          <w:tcPr>
            <w:tcW w:w="2965" w:type="dxa"/>
          </w:tcPr>
          <w:p w14:paraId="4909301A" w14:textId="77777777" w:rsidR="0094721C" w:rsidRPr="004A2E23" w:rsidRDefault="0094721C" w:rsidP="003B32BE">
            <w:pPr>
              <w:pStyle w:val="TableParagraph"/>
              <w:spacing w:before="60"/>
              <w:rPr>
                <w:sz w:val="24"/>
              </w:rPr>
            </w:pPr>
            <w:r w:rsidRPr="004A2E23">
              <w:rPr>
                <w:sz w:val="24"/>
              </w:rPr>
              <w:t xml:space="preserve">Рассказы </w:t>
            </w:r>
            <w:proofErr w:type="spellStart"/>
            <w:r w:rsidRPr="004A2E23">
              <w:rPr>
                <w:sz w:val="24"/>
              </w:rPr>
              <w:t>В.Осеевой</w:t>
            </w:r>
            <w:proofErr w:type="spellEnd"/>
          </w:p>
        </w:tc>
        <w:tc>
          <w:tcPr>
            <w:tcW w:w="741" w:type="dxa"/>
          </w:tcPr>
          <w:p w14:paraId="008728C5" w14:textId="77777777" w:rsidR="0094721C" w:rsidRPr="002E316D" w:rsidRDefault="0094721C" w:rsidP="003B32BE">
            <w:pPr>
              <w:pStyle w:val="TableParagraph"/>
              <w:rPr>
                <w:sz w:val="24"/>
              </w:rPr>
            </w:pPr>
            <w:r w:rsidRPr="002E316D"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5C33C071" w14:textId="77777777" w:rsidR="0094721C" w:rsidRPr="002E316D" w:rsidRDefault="0094721C" w:rsidP="003B32BE">
            <w:pPr>
              <w:pStyle w:val="TableParagraph"/>
              <w:rPr>
                <w:sz w:val="24"/>
              </w:rPr>
            </w:pPr>
            <w:r w:rsidRPr="002E316D"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486A95B4" w14:textId="61BD25B2" w:rsidR="0094721C" w:rsidRPr="002E316D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3BFDF9DA" w14:textId="687726EB" w:rsidR="0094721C" w:rsidRPr="002E316D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16.03</w:t>
            </w:r>
          </w:p>
        </w:tc>
        <w:tc>
          <w:tcPr>
            <w:tcW w:w="1984" w:type="dxa"/>
          </w:tcPr>
          <w:p w14:paraId="1966E369" w14:textId="560EFDCA" w:rsidR="0094721C" w:rsidRPr="002E316D" w:rsidRDefault="0094721C" w:rsidP="003B32BE">
            <w:pPr>
              <w:pStyle w:val="TableParagraph"/>
              <w:ind w:left="77"/>
              <w:rPr>
                <w:sz w:val="24"/>
              </w:rPr>
            </w:pPr>
            <w:r w:rsidRPr="002E316D">
              <w:rPr>
                <w:sz w:val="24"/>
              </w:rPr>
              <w:t>Устный</w:t>
            </w:r>
            <w:r w:rsidRPr="002E316D">
              <w:rPr>
                <w:spacing w:val="-2"/>
                <w:sz w:val="24"/>
              </w:rPr>
              <w:t xml:space="preserve"> </w:t>
            </w:r>
            <w:r w:rsidRPr="002E316D">
              <w:rPr>
                <w:sz w:val="24"/>
              </w:rPr>
              <w:t>опрос;</w:t>
            </w:r>
          </w:p>
        </w:tc>
      </w:tr>
      <w:tr w:rsidR="0094721C" w14:paraId="4380114F" w14:textId="77777777" w:rsidTr="0094721C">
        <w:trPr>
          <w:trHeight w:val="813"/>
        </w:trPr>
        <w:tc>
          <w:tcPr>
            <w:tcW w:w="576" w:type="dxa"/>
          </w:tcPr>
          <w:p w14:paraId="70ED97F5" w14:textId="77777777" w:rsidR="0094721C" w:rsidRPr="002E316D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76</w:t>
            </w:r>
            <w:r w:rsidRPr="002E316D">
              <w:rPr>
                <w:sz w:val="24"/>
              </w:rPr>
              <w:t>.</w:t>
            </w:r>
          </w:p>
        </w:tc>
        <w:tc>
          <w:tcPr>
            <w:tcW w:w="2965" w:type="dxa"/>
          </w:tcPr>
          <w:p w14:paraId="65EB888A" w14:textId="77777777" w:rsidR="0094721C" w:rsidRPr="004A2E23" w:rsidRDefault="0094721C" w:rsidP="003B32BE">
            <w:pPr>
              <w:pStyle w:val="TableParagraph"/>
              <w:spacing w:line="292" w:lineRule="auto"/>
              <w:ind w:right="198" w:firstLine="60"/>
              <w:rPr>
                <w:sz w:val="24"/>
                <w:szCs w:val="24"/>
              </w:rPr>
            </w:pPr>
            <w:r w:rsidRPr="004A2E23">
              <w:rPr>
                <w:color w:val="000000"/>
                <w:sz w:val="24"/>
                <w:szCs w:val="24"/>
              </w:rPr>
              <w:t xml:space="preserve">А. Л. </w:t>
            </w:r>
            <w:proofErr w:type="spellStart"/>
            <w:r w:rsidRPr="004A2E23">
              <w:rPr>
                <w:color w:val="000000"/>
                <w:sz w:val="24"/>
                <w:szCs w:val="24"/>
              </w:rPr>
              <w:t>Барто</w:t>
            </w:r>
            <w:proofErr w:type="spellEnd"/>
            <w:r w:rsidRPr="004A2E23">
              <w:rPr>
                <w:color w:val="000000"/>
                <w:sz w:val="24"/>
                <w:szCs w:val="24"/>
              </w:rPr>
              <w:t xml:space="preserve"> «Подари, подари…», «Я — лишний»,</w:t>
            </w:r>
          </w:p>
        </w:tc>
        <w:tc>
          <w:tcPr>
            <w:tcW w:w="741" w:type="dxa"/>
          </w:tcPr>
          <w:p w14:paraId="17E1FDC3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53D0DD55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0EC7E843" w14:textId="57A24E73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262618C6" w14:textId="0726FE5F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20.03</w:t>
            </w:r>
          </w:p>
        </w:tc>
        <w:tc>
          <w:tcPr>
            <w:tcW w:w="1984" w:type="dxa"/>
          </w:tcPr>
          <w:p w14:paraId="1E9133E1" w14:textId="4623A1AA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20DE7102" w14:textId="77777777" w:rsidTr="0094721C">
        <w:trPr>
          <w:trHeight w:val="813"/>
        </w:trPr>
        <w:tc>
          <w:tcPr>
            <w:tcW w:w="576" w:type="dxa"/>
          </w:tcPr>
          <w:p w14:paraId="2324E3FC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2965" w:type="dxa"/>
          </w:tcPr>
          <w:p w14:paraId="594AFDAE" w14:textId="77777777" w:rsidR="0094721C" w:rsidRPr="004A2E23" w:rsidRDefault="0094721C" w:rsidP="003B32BE">
            <w:pPr>
              <w:pStyle w:val="TableParagraph"/>
              <w:spacing w:before="60"/>
              <w:rPr>
                <w:sz w:val="24"/>
              </w:rPr>
            </w:pPr>
            <w:r w:rsidRPr="004A2E23">
              <w:rPr>
                <w:sz w:val="24"/>
              </w:rPr>
              <w:t xml:space="preserve">Стихи </w:t>
            </w:r>
            <w:proofErr w:type="spellStart"/>
            <w:r w:rsidRPr="004A2E23">
              <w:rPr>
                <w:sz w:val="24"/>
              </w:rPr>
              <w:t>С.Маршака</w:t>
            </w:r>
            <w:proofErr w:type="spellEnd"/>
          </w:p>
        </w:tc>
        <w:tc>
          <w:tcPr>
            <w:tcW w:w="741" w:type="dxa"/>
          </w:tcPr>
          <w:p w14:paraId="2CF2F2D3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7F5A50BB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46D80C18" w14:textId="43689936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6954DFCA" w14:textId="52865899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21.03</w:t>
            </w:r>
          </w:p>
        </w:tc>
        <w:tc>
          <w:tcPr>
            <w:tcW w:w="1984" w:type="dxa"/>
          </w:tcPr>
          <w:p w14:paraId="781A37DF" w14:textId="25AE80F9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4721C" w14:paraId="719764D2" w14:textId="77777777" w:rsidTr="0094721C">
        <w:trPr>
          <w:trHeight w:val="1149"/>
        </w:trPr>
        <w:tc>
          <w:tcPr>
            <w:tcW w:w="576" w:type="dxa"/>
          </w:tcPr>
          <w:p w14:paraId="10A20B1C" w14:textId="77777777" w:rsidR="0094721C" w:rsidRPr="00E92D1A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965" w:type="dxa"/>
          </w:tcPr>
          <w:p w14:paraId="3390D92F" w14:textId="77777777" w:rsidR="0094721C" w:rsidRPr="004A2E23" w:rsidRDefault="0094721C" w:rsidP="003B32BE">
            <w:pPr>
              <w:pStyle w:val="TableParagraph"/>
              <w:spacing w:line="292" w:lineRule="auto"/>
              <w:ind w:right="103" w:firstLine="60"/>
              <w:rPr>
                <w:sz w:val="24"/>
              </w:rPr>
            </w:pPr>
            <w:r w:rsidRPr="004A2E23">
              <w:rPr>
                <w:sz w:val="24"/>
              </w:rPr>
              <w:t>Произведения о детях и</w:t>
            </w:r>
            <w:r w:rsidRPr="004A2E23">
              <w:rPr>
                <w:spacing w:val="1"/>
                <w:sz w:val="24"/>
              </w:rPr>
              <w:t xml:space="preserve"> </w:t>
            </w:r>
            <w:r w:rsidRPr="004A2E23">
              <w:rPr>
                <w:sz w:val="24"/>
              </w:rPr>
              <w:t>для детей. Обобщение</w:t>
            </w:r>
          </w:p>
        </w:tc>
        <w:tc>
          <w:tcPr>
            <w:tcW w:w="741" w:type="dxa"/>
          </w:tcPr>
          <w:p w14:paraId="56E8B9C3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392B57F0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4ED973D2" w14:textId="77777777" w:rsidR="0094721C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14:paraId="073D0CC5" w14:textId="0701C9FD" w:rsidR="0094721C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23.03</w:t>
            </w:r>
          </w:p>
        </w:tc>
        <w:tc>
          <w:tcPr>
            <w:tcW w:w="1984" w:type="dxa"/>
          </w:tcPr>
          <w:p w14:paraId="4C1F8E00" w14:textId="575DEACF" w:rsidR="0094721C" w:rsidRPr="002E316D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94721C" w14:paraId="0D214E84" w14:textId="77777777" w:rsidTr="0094721C">
        <w:trPr>
          <w:trHeight w:val="813"/>
        </w:trPr>
        <w:tc>
          <w:tcPr>
            <w:tcW w:w="576" w:type="dxa"/>
          </w:tcPr>
          <w:p w14:paraId="5803CFC9" w14:textId="77777777" w:rsidR="0094721C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2965" w:type="dxa"/>
          </w:tcPr>
          <w:p w14:paraId="254749D5" w14:textId="77777777" w:rsidR="0094721C" w:rsidRPr="004A2E23" w:rsidRDefault="0094721C" w:rsidP="003B32BE">
            <w:pPr>
              <w:pStyle w:val="TableParagraph"/>
              <w:spacing w:line="292" w:lineRule="auto"/>
              <w:ind w:right="712" w:firstLine="60"/>
              <w:rPr>
                <w:sz w:val="24"/>
                <w:szCs w:val="24"/>
              </w:rPr>
            </w:pPr>
            <w:r w:rsidRPr="004A2E23">
              <w:rPr>
                <w:color w:val="000000"/>
                <w:sz w:val="24"/>
                <w:szCs w:val="24"/>
              </w:rPr>
              <w:t>Произведения о родной природе</w:t>
            </w:r>
            <w:proofErr w:type="gramStart"/>
            <w:r w:rsidRPr="004A2E23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4A2E23">
              <w:rPr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4A2E23">
              <w:rPr>
                <w:color w:val="000000"/>
                <w:sz w:val="24"/>
                <w:szCs w:val="24"/>
              </w:rPr>
              <w:t>ч</w:t>
            </w:r>
            <w:proofErr w:type="gramEnd"/>
            <w:r w:rsidRPr="004A2E23">
              <w:rPr>
                <w:color w:val="000000"/>
                <w:sz w:val="24"/>
                <w:szCs w:val="24"/>
              </w:rPr>
              <w:t>.2). Голоса природы</w:t>
            </w:r>
          </w:p>
        </w:tc>
        <w:tc>
          <w:tcPr>
            <w:tcW w:w="741" w:type="dxa"/>
          </w:tcPr>
          <w:p w14:paraId="3AE834DD" w14:textId="77777777" w:rsidR="0094721C" w:rsidRPr="002E316D" w:rsidRDefault="0094721C" w:rsidP="003B32BE">
            <w:pPr>
              <w:pStyle w:val="TableParagraph"/>
              <w:rPr>
                <w:sz w:val="24"/>
              </w:rPr>
            </w:pPr>
            <w:r w:rsidRPr="002E316D"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7940DCDF" w14:textId="77777777" w:rsidR="0094721C" w:rsidRPr="002E316D" w:rsidRDefault="0094721C" w:rsidP="003B32BE">
            <w:pPr>
              <w:pStyle w:val="TableParagraph"/>
              <w:rPr>
                <w:sz w:val="24"/>
              </w:rPr>
            </w:pPr>
            <w:r w:rsidRPr="002E316D"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48664801" w14:textId="5CBA0F79" w:rsidR="0094721C" w:rsidRPr="002E316D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16E524E9" w14:textId="6AAEB1AB" w:rsidR="0094721C" w:rsidRPr="002E316D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3.04</w:t>
            </w:r>
          </w:p>
        </w:tc>
        <w:tc>
          <w:tcPr>
            <w:tcW w:w="1984" w:type="dxa"/>
          </w:tcPr>
          <w:p w14:paraId="6FC5AA40" w14:textId="02CAA079" w:rsidR="0094721C" w:rsidRPr="002E316D" w:rsidRDefault="0094721C" w:rsidP="003B32BE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Устный опрос</w:t>
            </w:r>
          </w:p>
        </w:tc>
      </w:tr>
      <w:tr w:rsidR="0094721C" w14:paraId="5EE69279" w14:textId="77777777" w:rsidTr="0094721C">
        <w:trPr>
          <w:trHeight w:val="1149"/>
        </w:trPr>
        <w:tc>
          <w:tcPr>
            <w:tcW w:w="576" w:type="dxa"/>
          </w:tcPr>
          <w:p w14:paraId="51CDDBC5" w14:textId="77777777" w:rsidR="0094721C" w:rsidRPr="002E316D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</w:t>
            </w:r>
            <w:r w:rsidRPr="002E316D">
              <w:rPr>
                <w:sz w:val="24"/>
              </w:rPr>
              <w:t>.</w:t>
            </w:r>
          </w:p>
        </w:tc>
        <w:tc>
          <w:tcPr>
            <w:tcW w:w="2965" w:type="dxa"/>
          </w:tcPr>
          <w:p w14:paraId="6174E8C9" w14:textId="77777777" w:rsidR="0094721C" w:rsidRPr="004A2E23" w:rsidRDefault="0094721C" w:rsidP="003B32BE">
            <w:pPr>
              <w:pStyle w:val="TableParagraph"/>
              <w:spacing w:line="275" w:lineRule="exact"/>
              <w:rPr>
                <w:sz w:val="24"/>
              </w:rPr>
            </w:pPr>
            <w:r w:rsidRPr="004A2E23">
              <w:rPr>
                <w:sz w:val="24"/>
              </w:rPr>
              <w:t xml:space="preserve">Стихи </w:t>
            </w:r>
            <w:proofErr w:type="spellStart"/>
            <w:r w:rsidRPr="004A2E23">
              <w:rPr>
                <w:sz w:val="24"/>
              </w:rPr>
              <w:t>И.Токмаковой</w:t>
            </w:r>
            <w:proofErr w:type="spellEnd"/>
          </w:p>
        </w:tc>
        <w:tc>
          <w:tcPr>
            <w:tcW w:w="741" w:type="dxa"/>
          </w:tcPr>
          <w:p w14:paraId="5D134727" w14:textId="77777777" w:rsidR="0094721C" w:rsidRPr="002E316D" w:rsidRDefault="0094721C" w:rsidP="003B32BE">
            <w:pPr>
              <w:pStyle w:val="TableParagraph"/>
              <w:rPr>
                <w:sz w:val="24"/>
              </w:rPr>
            </w:pPr>
            <w:r w:rsidRPr="002E316D"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479D7EBB" w14:textId="77777777" w:rsidR="0094721C" w:rsidRPr="002E316D" w:rsidRDefault="0094721C" w:rsidP="003B32BE">
            <w:pPr>
              <w:pStyle w:val="TableParagraph"/>
              <w:rPr>
                <w:sz w:val="24"/>
              </w:rPr>
            </w:pPr>
            <w:r w:rsidRPr="002E316D"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0013A46E" w14:textId="6D8C1A9C" w:rsidR="0094721C" w:rsidRPr="002E316D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0C97B0EF" w14:textId="4AE2E741" w:rsidR="0094721C" w:rsidRPr="002E316D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4.04</w:t>
            </w:r>
          </w:p>
        </w:tc>
        <w:tc>
          <w:tcPr>
            <w:tcW w:w="1984" w:type="dxa"/>
          </w:tcPr>
          <w:p w14:paraId="326B714E" w14:textId="2F3DF67F" w:rsidR="0094721C" w:rsidRPr="002E316D" w:rsidRDefault="0094721C" w:rsidP="003B32BE">
            <w:pPr>
              <w:pStyle w:val="TableParagraph"/>
              <w:ind w:left="77"/>
              <w:rPr>
                <w:sz w:val="24"/>
              </w:rPr>
            </w:pPr>
            <w:r w:rsidRPr="002E316D">
              <w:rPr>
                <w:sz w:val="24"/>
              </w:rPr>
              <w:t>Устный</w:t>
            </w:r>
            <w:r w:rsidRPr="002E316D">
              <w:rPr>
                <w:spacing w:val="-2"/>
                <w:sz w:val="24"/>
              </w:rPr>
              <w:t xml:space="preserve"> </w:t>
            </w:r>
            <w:r w:rsidRPr="002E316D">
              <w:rPr>
                <w:sz w:val="24"/>
              </w:rPr>
              <w:t>опрос;</w:t>
            </w:r>
          </w:p>
        </w:tc>
      </w:tr>
      <w:tr w:rsidR="0094721C" w14:paraId="02BC708E" w14:textId="77777777" w:rsidTr="0094721C">
        <w:trPr>
          <w:trHeight w:val="1149"/>
        </w:trPr>
        <w:tc>
          <w:tcPr>
            <w:tcW w:w="576" w:type="dxa"/>
          </w:tcPr>
          <w:p w14:paraId="4E8E0B1E" w14:textId="77777777" w:rsidR="0094721C" w:rsidRPr="002E316D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81</w:t>
            </w:r>
            <w:r w:rsidRPr="002E316D">
              <w:rPr>
                <w:sz w:val="24"/>
              </w:rPr>
              <w:t>.</w:t>
            </w:r>
          </w:p>
        </w:tc>
        <w:tc>
          <w:tcPr>
            <w:tcW w:w="2965" w:type="dxa"/>
          </w:tcPr>
          <w:p w14:paraId="3A4D4B9A" w14:textId="77777777" w:rsidR="0094721C" w:rsidRPr="004A2E23" w:rsidRDefault="0094721C" w:rsidP="003B32BE">
            <w:pPr>
              <w:pStyle w:val="TableParagraph"/>
              <w:spacing w:line="292" w:lineRule="auto"/>
              <w:ind w:right="159"/>
              <w:rPr>
                <w:sz w:val="24"/>
              </w:rPr>
            </w:pPr>
            <w:proofErr w:type="spellStart"/>
            <w:r w:rsidRPr="004A2E23">
              <w:rPr>
                <w:sz w:val="24"/>
              </w:rPr>
              <w:t>А.Плещеев</w:t>
            </w:r>
            <w:proofErr w:type="spellEnd"/>
            <w:r w:rsidRPr="004A2E23">
              <w:rPr>
                <w:sz w:val="24"/>
              </w:rPr>
              <w:t xml:space="preserve"> «Весна», С</w:t>
            </w:r>
            <w:proofErr w:type="gramStart"/>
            <w:r w:rsidRPr="004A2E23">
              <w:rPr>
                <w:sz w:val="24"/>
              </w:rPr>
              <w:t xml:space="preserve"> .</w:t>
            </w:r>
            <w:proofErr w:type="gramEnd"/>
            <w:r w:rsidRPr="004A2E23">
              <w:rPr>
                <w:sz w:val="24"/>
              </w:rPr>
              <w:t xml:space="preserve"> Дрожжин</w:t>
            </w:r>
          </w:p>
        </w:tc>
        <w:tc>
          <w:tcPr>
            <w:tcW w:w="741" w:type="dxa"/>
          </w:tcPr>
          <w:p w14:paraId="425A1448" w14:textId="77777777" w:rsidR="0094721C" w:rsidRPr="002C6AA7" w:rsidRDefault="0094721C" w:rsidP="003B32BE">
            <w:pPr>
              <w:pStyle w:val="TableParagraph"/>
              <w:rPr>
                <w:sz w:val="24"/>
              </w:rPr>
            </w:pPr>
            <w:r w:rsidRPr="002C6AA7"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14C8F6FC" w14:textId="77777777" w:rsidR="0094721C" w:rsidRPr="002C6AA7" w:rsidRDefault="0094721C" w:rsidP="003B32BE">
            <w:pPr>
              <w:pStyle w:val="TableParagraph"/>
              <w:rPr>
                <w:sz w:val="24"/>
              </w:rPr>
            </w:pPr>
            <w:r w:rsidRPr="002C6AA7"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7CB7D971" w14:textId="4B278523" w:rsidR="0094721C" w:rsidRPr="002C6AA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341DB139" w14:textId="7DCE854C" w:rsidR="0094721C" w:rsidRPr="002C6AA7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6.04</w:t>
            </w:r>
          </w:p>
        </w:tc>
        <w:tc>
          <w:tcPr>
            <w:tcW w:w="1984" w:type="dxa"/>
          </w:tcPr>
          <w:p w14:paraId="7224A435" w14:textId="0E0D128D" w:rsidR="0094721C" w:rsidRPr="002C6AA7" w:rsidRDefault="0094721C" w:rsidP="003B32BE">
            <w:pPr>
              <w:pStyle w:val="TableParagraph"/>
              <w:ind w:left="77"/>
              <w:rPr>
                <w:sz w:val="24"/>
              </w:rPr>
            </w:pPr>
            <w:r w:rsidRPr="002C6AA7">
              <w:rPr>
                <w:sz w:val="24"/>
              </w:rPr>
              <w:t>Устный</w:t>
            </w:r>
            <w:r w:rsidRPr="002C6AA7">
              <w:rPr>
                <w:spacing w:val="-2"/>
                <w:sz w:val="24"/>
              </w:rPr>
              <w:t xml:space="preserve"> </w:t>
            </w:r>
            <w:r w:rsidRPr="002C6AA7">
              <w:rPr>
                <w:sz w:val="24"/>
              </w:rPr>
              <w:t>опрос;</w:t>
            </w:r>
          </w:p>
        </w:tc>
      </w:tr>
      <w:tr w:rsidR="0094721C" w14:paraId="0D4635B1" w14:textId="77777777" w:rsidTr="0094721C">
        <w:trPr>
          <w:trHeight w:val="1149"/>
        </w:trPr>
        <w:tc>
          <w:tcPr>
            <w:tcW w:w="576" w:type="dxa"/>
          </w:tcPr>
          <w:p w14:paraId="1236AF43" w14:textId="77777777" w:rsidR="0094721C" w:rsidRPr="002C6AA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965" w:type="dxa"/>
          </w:tcPr>
          <w:p w14:paraId="56EE4F3E" w14:textId="77777777" w:rsidR="0094721C" w:rsidRPr="004A2E23" w:rsidRDefault="0094721C" w:rsidP="003B32BE">
            <w:pPr>
              <w:pStyle w:val="TableParagraph"/>
              <w:spacing w:line="292" w:lineRule="auto"/>
              <w:ind w:right="511"/>
              <w:jc w:val="both"/>
              <w:rPr>
                <w:sz w:val="24"/>
              </w:rPr>
            </w:pPr>
            <w:proofErr w:type="spellStart"/>
            <w:r w:rsidRPr="004A2E23">
              <w:rPr>
                <w:sz w:val="24"/>
              </w:rPr>
              <w:t>С.Есенин</w:t>
            </w:r>
            <w:proofErr w:type="spellEnd"/>
            <w:r w:rsidRPr="004A2E23">
              <w:rPr>
                <w:sz w:val="24"/>
              </w:rPr>
              <w:t xml:space="preserve"> «Черемуха»</w:t>
            </w:r>
          </w:p>
        </w:tc>
        <w:tc>
          <w:tcPr>
            <w:tcW w:w="741" w:type="dxa"/>
          </w:tcPr>
          <w:p w14:paraId="0F62ED52" w14:textId="77777777" w:rsidR="0094721C" w:rsidRPr="002C6AA7" w:rsidRDefault="0094721C" w:rsidP="003B32BE">
            <w:pPr>
              <w:pStyle w:val="TableParagraph"/>
              <w:rPr>
                <w:sz w:val="24"/>
              </w:rPr>
            </w:pPr>
            <w:r w:rsidRPr="002C6AA7"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61371690" w14:textId="77777777" w:rsidR="0094721C" w:rsidRPr="002C6AA7" w:rsidRDefault="0094721C" w:rsidP="003B32BE">
            <w:pPr>
              <w:pStyle w:val="TableParagraph"/>
              <w:rPr>
                <w:sz w:val="24"/>
              </w:rPr>
            </w:pPr>
            <w:r w:rsidRPr="002C6AA7"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19697FDC" w14:textId="366A469A" w:rsidR="0094721C" w:rsidRPr="002C6AA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7F5AE3D3" w14:textId="76DCA8E5" w:rsidR="0094721C" w:rsidRPr="002C6AA7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10.04</w:t>
            </w:r>
          </w:p>
        </w:tc>
        <w:tc>
          <w:tcPr>
            <w:tcW w:w="1984" w:type="dxa"/>
          </w:tcPr>
          <w:p w14:paraId="5CE30BBD" w14:textId="1AEF2E40" w:rsidR="0094721C" w:rsidRPr="002C6AA7" w:rsidRDefault="0094721C" w:rsidP="003B32BE">
            <w:pPr>
              <w:pStyle w:val="TableParagraph"/>
              <w:ind w:left="77"/>
              <w:rPr>
                <w:sz w:val="24"/>
              </w:rPr>
            </w:pPr>
            <w:r w:rsidRPr="002C6AA7">
              <w:rPr>
                <w:sz w:val="24"/>
              </w:rPr>
              <w:t>Устный</w:t>
            </w:r>
            <w:r w:rsidRPr="002C6AA7">
              <w:rPr>
                <w:spacing w:val="-2"/>
                <w:sz w:val="24"/>
              </w:rPr>
              <w:t xml:space="preserve"> </w:t>
            </w:r>
            <w:r w:rsidRPr="002C6AA7">
              <w:rPr>
                <w:sz w:val="24"/>
              </w:rPr>
              <w:t>опрос;</w:t>
            </w:r>
          </w:p>
        </w:tc>
      </w:tr>
      <w:tr w:rsidR="0094721C" w14:paraId="0CBA346F" w14:textId="77777777" w:rsidTr="0094721C">
        <w:trPr>
          <w:trHeight w:val="1149"/>
        </w:trPr>
        <w:tc>
          <w:tcPr>
            <w:tcW w:w="576" w:type="dxa"/>
          </w:tcPr>
          <w:p w14:paraId="59868D95" w14:textId="77777777" w:rsidR="0094721C" w:rsidRPr="002C6AA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965" w:type="dxa"/>
          </w:tcPr>
          <w:p w14:paraId="19F27582" w14:textId="77777777" w:rsidR="0094721C" w:rsidRPr="004A2E23" w:rsidRDefault="0094721C" w:rsidP="003B32BE">
            <w:pPr>
              <w:pStyle w:val="TableParagraph"/>
              <w:spacing w:line="292" w:lineRule="auto"/>
              <w:ind w:right="511"/>
              <w:jc w:val="both"/>
              <w:rPr>
                <w:sz w:val="24"/>
              </w:rPr>
            </w:pPr>
            <w:r w:rsidRPr="004A2E23">
              <w:rPr>
                <w:color w:val="000000"/>
                <w:sz w:val="24"/>
                <w:szCs w:val="24"/>
              </w:rPr>
              <w:t>Произведения о родной природе. Обобщение</w:t>
            </w:r>
          </w:p>
        </w:tc>
        <w:tc>
          <w:tcPr>
            <w:tcW w:w="741" w:type="dxa"/>
          </w:tcPr>
          <w:p w14:paraId="0592B0AE" w14:textId="77777777" w:rsidR="0094721C" w:rsidRPr="002C6AA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6790BC61" w14:textId="262356EA" w:rsidR="0094721C" w:rsidRPr="002C6AA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3697C5C8" w14:textId="77777777" w:rsidR="0094721C" w:rsidRPr="002C6AA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14:paraId="778B5CC0" w14:textId="0A4855CD" w:rsidR="0094721C" w:rsidRPr="002C6AA7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11.04</w:t>
            </w:r>
          </w:p>
        </w:tc>
        <w:tc>
          <w:tcPr>
            <w:tcW w:w="1984" w:type="dxa"/>
          </w:tcPr>
          <w:p w14:paraId="38721C73" w14:textId="5009D9B4" w:rsidR="0094721C" w:rsidRPr="002C6AA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94721C" w14:paraId="489B5C60" w14:textId="77777777" w:rsidTr="0094721C">
        <w:trPr>
          <w:trHeight w:val="1149"/>
        </w:trPr>
        <w:tc>
          <w:tcPr>
            <w:tcW w:w="576" w:type="dxa"/>
          </w:tcPr>
          <w:p w14:paraId="5E7A32D5" w14:textId="77777777" w:rsidR="0094721C" w:rsidRPr="002C6AA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965" w:type="dxa"/>
          </w:tcPr>
          <w:p w14:paraId="10FCEB2D" w14:textId="77777777" w:rsidR="0094721C" w:rsidRPr="004A2E23" w:rsidRDefault="0094721C" w:rsidP="003B32BE">
            <w:pPr>
              <w:pStyle w:val="TableParagraph"/>
              <w:spacing w:line="292" w:lineRule="auto"/>
              <w:ind w:right="511"/>
              <w:jc w:val="both"/>
              <w:rPr>
                <w:color w:val="000000"/>
                <w:sz w:val="24"/>
                <w:szCs w:val="24"/>
              </w:rPr>
            </w:pPr>
            <w:r w:rsidRPr="004A2E23">
              <w:rPr>
                <w:color w:val="000000"/>
                <w:sz w:val="24"/>
                <w:szCs w:val="24"/>
              </w:rPr>
              <w:t xml:space="preserve">Устное народное творчество— </w:t>
            </w:r>
            <w:proofErr w:type="gramStart"/>
            <w:r w:rsidRPr="004A2E23">
              <w:rPr>
                <w:color w:val="000000"/>
                <w:sz w:val="24"/>
                <w:szCs w:val="24"/>
              </w:rPr>
              <w:t>ма</w:t>
            </w:r>
            <w:proofErr w:type="gramEnd"/>
            <w:r w:rsidRPr="004A2E23">
              <w:rPr>
                <w:color w:val="000000"/>
                <w:sz w:val="24"/>
                <w:szCs w:val="24"/>
              </w:rPr>
              <w:t>лые фольклорные жанры. Народные песенки, загадки</w:t>
            </w:r>
          </w:p>
        </w:tc>
        <w:tc>
          <w:tcPr>
            <w:tcW w:w="741" w:type="dxa"/>
          </w:tcPr>
          <w:p w14:paraId="51D6D000" w14:textId="77777777" w:rsidR="0094721C" w:rsidRPr="002C6AA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38F661BF" w14:textId="2D268D52" w:rsidR="0094721C" w:rsidRPr="002C6AA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5F10BCBE" w14:textId="3B084494" w:rsidR="0094721C" w:rsidRPr="002C6AA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2025B57E" w14:textId="14104FA6" w:rsidR="0094721C" w:rsidRPr="002C6AA7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13.04</w:t>
            </w:r>
          </w:p>
        </w:tc>
        <w:tc>
          <w:tcPr>
            <w:tcW w:w="1984" w:type="dxa"/>
          </w:tcPr>
          <w:p w14:paraId="61B06EE6" w14:textId="68539422" w:rsidR="0094721C" w:rsidRPr="002C6AA7" w:rsidRDefault="0094721C" w:rsidP="003B32BE">
            <w:pPr>
              <w:pStyle w:val="TableParagraph"/>
              <w:ind w:left="77"/>
              <w:rPr>
                <w:sz w:val="24"/>
              </w:rPr>
            </w:pPr>
            <w:r w:rsidRPr="002C6AA7">
              <w:rPr>
                <w:sz w:val="24"/>
              </w:rPr>
              <w:t>Устный</w:t>
            </w:r>
            <w:r w:rsidRPr="002C6AA7">
              <w:rPr>
                <w:spacing w:val="-2"/>
                <w:sz w:val="24"/>
              </w:rPr>
              <w:t xml:space="preserve"> </w:t>
            </w:r>
            <w:r w:rsidRPr="002C6AA7">
              <w:rPr>
                <w:sz w:val="24"/>
              </w:rPr>
              <w:t>опрос</w:t>
            </w:r>
          </w:p>
        </w:tc>
      </w:tr>
      <w:tr w:rsidR="0094721C" w14:paraId="4EAB1A35" w14:textId="77777777" w:rsidTr="0094721C">
        <w:trPr>
          <w:trHeight w:val="1149"/>
        </w:trPr>
        <w:tc>
          <w:tcPr>
            <w:tcW w:w="576" w:type="dxa"/>
          </w:tcPr>
          <w:p w14:paraId="0B339B28" w14:textId="77777777" w:rsidR="0094721C" w:rsidRPr="002C6AA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965" w:type="dxa"/>
          </w:tcPr>
          <w:p w14:paraId="55D3FD8F" w14:textId="77777777" w:rsidR="0094721C" w:rsidRPr="004A2E23" w:rsidRDefault="0094721C" w:rsidP="003B32BE">
            <w:pPr>
              <w:pStyle w:val="TableParagraph"/>
              <w:spacing w:line="292" w:lineRule="auto"/>
              <w:ind w:right="511"/>
              <w:jc w:val="both"/>
              <w:rPr>
                <w:color w:val="000000"/>
                <w:sz w:val="24"/>
                <w:szCs w:val="24"/>
              </w:rPr>
            </w:pPr>
            <w:r w:rsidRPr="004A2E23">
              <w:rPr>
                <w:color w:val="000000"/>
                <w:sz w:val="24"/>
                <w:szCs w:val="24"/>
              </w:rPr>
              <w:t xml:space="preserve">Пословицы, </w:t>
            </w:r>
            <w:proofErr w:type="spellStart"/>
            <w:r w:rsidRPr="004A2E23">
              <w:rPr>
                <w:color w:val="000000"/>
                <w:sz w:val="24"/>
                <w:szCs w:val="24"/>
              </w:rPr>
              <w:t>читалочки</w:t>
            </w:r>
            <w:proofErr w:type="spellEnd"/>
          </w:p>
        </w:tc>
        <w:tc>
          <w:tcPr>
            <w:tcW w:w="741" w:type="dxa"/>
          </w:tcPr>
          <w:p w14:paraId="40B34159" w14:textId="77777777" w:rsidR="0094721C" w:rsidRPr="002C6AA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37DECA79" w14:textId="473BA7AC" w:rsidR="0094721C" w:rsidRPr="002C6AA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790A674F" w14:textId="569C5D61" w:rsidR="0094721C" w:rsidRPr="002C6AA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1F2A3C5C" w14:textId="50CC534B" w:rsidR="0094721C" w:rsidRPr="002C6AA7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17.04</w:t>
            </w:r>
          </w:p>
        </w:tc>
        <w:tc>
          <w:tcPr>
            <w:tcW w:w="1984" w:type="dxa"/>
          </w:tcPr>
          <w:p w14:paraId="325A563C" w14:textId="29BACA2D" w:rsidR="0094721C" w:rsidRPr="002C6AA7" w:rsidRDefault="0094721C" w:rsidP="003B32BE">
            <w:pPr>
              <w:pStyle w:val="TableParagraph"/>
              <w:ind w:left="77"/>
              <w:rPr>
                <w:sz w:val="24"/>
              </w:rPr>
            </w:pPr>
            <w:r w:rsidRPr="002C6AA7">
              <w:rPr>
                <w:sz w:val="24"/>
              </w:rPr>
              <w:t>Устный</w:t>
            </w:r>
            <w:r w:rsidRPr="002C6AA7">
              <w:rPr>
                <w:spacing w:val="-2"/>
                <w:sz w:val="24"/>
              </w:rPr>
              <w:t xml:space="preserve"> </w:t>
            </w:r>
            <w:r w:rsidRPr="002C6AA7">
              <w:rPr>
                <w:sz w:val="24"/>
              </w:rPr>
              <w:t>опрос</w:t>
            </w:r>
          </w:p>
        </w:tc>
      </w:tr>
      <w:tr w:rsidR="0094721C" w14:paraId="52B2A99A" w14:textId="77777777" w:rsidTr="0094721C">
        <w:trPr>
          <w:trHeight w:val="1149"/>
        </w:trPr>
        <w:tc>
          <w:tcPr>
            <w:tcW w:w="576" w:type="dxa"/>
          </w:tcPr>
          <w:p w14:paraId="15193800" w14:textId="77777777" w:rsidR="0094721C" w:rsidRPr="002C6AA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965" w:type="dxa"/>
          </w:tcPr>
          <w:p w14:paraId="03861C30" w14:textId="77777777" w:rsidR="0094721C" w:rsidRPr="004A2E23" w:rsidRDefault="0094721C" w:rsidP="003B32BE">
            <w:pPr>
              <w:pStyle w:val="TableParagraph"/>
              <w:spacing w:line="292" w:lineRule="auto"/>
              <w:ind w:right="511"/>
              <w:rPr>
                <w:color w:val="000000"/>
                <w:sz w:val="24"/>
                <w:szCs w:val="24"/>
              </w:rPr>
            </w:pPr>
            <w:r w:rsidRPr="004A2E23">
              <w:rPr>
                <w:color w:val="000000"/>
                <w:sz w:val="24"/>
                <w:szCs w:val="24"/>
              </w:rPr>
              <w:t>Произведения о братьях наших меньших.</w:t>
            </w:r>
            <w:r w:rsidRPr="004A2E23">
              <w:rPr>
                <w:color w:val="000000"/>
                <w:sz w:val="20"/>
                <w:szCs w:val="20"/>
              </w:rPr>
              <w:t xml:space="preserve"> </w:t>
            </w:r>
            <w:r w:rsidRPr="004A2E23">
              <w:rPr>
                <w:color w:val="000000"/>
                <w:sz w:val="24"/>
                <w:szCs w:val="24"/>
              </w:rPr>
              <w:t xml:space="preserve">Н. И. Сладков «Без слов», «На одном бревне», Ю. И. Коваль «Бабочка»,; </w:t>
            </w:r>
            <w:r w:rsidRPr="004A2E23">
              <w:rPr>
                <w:sz w:val="24"/>
                <w:szCs w:val="24"/>
              </w:rPr>
              <w:br/>
            </w:r>
          </w:p>
        </w:tc>
        <w:tc>
          <w:tcPr>
            <w:tcW w:w="741" w:type="dxa"/>
          </w:tcPr>
          <w:p w14:paraId="4AF41C27" w14:textId="77777777" w:rsidR="0094721C" w:rsidRPr="002C6AA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11E8DF49" w14:textId="47B741A8" w:rsidR="0094721C" w:rsidRPr="002C6AA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2DCAA234" w14:textId="778ED9FE" w:rsidR="0094721C" w:rsidRPr="002C6AA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51BD5E96" w14:textId="49A442BB" w:rsidR="0094721C" w:rsidRPr="002C6AA7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18.04</w:t>
            </w:r>
          </w:p>
        </w:tc>
        <w:tc>
          <w:tcPr>
            <w:tcW w:w="1984" w:type="dxa"/>
          </w:tcPr>
          <w:p w14:paraId="68E27516" w14:textId="353492AB" w:rsidR="0094721C" w:rsidRPr="002C6AA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721C" w14:paraId="7DA39EE6" w14:textId="77777777" w:rsidTr="0094721C">
        <w:trPr>
          <w:trHeight w:val="1149"/>
        </w:trPr>
        <w:tc>
          <w:tcPr>
            <w:tcW w:w="576" w:type="dxa"/>
          </w:tcPr>
          <w:p w14:paraId="2B216644" w14:textId="77777777" w:rsidR="0094721C" w:rsidRPr="002C6AA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87</w:t>
            </w:r>
          </w:p>
        </w:tc>
        <w:tc>
          <w:tcPr>
            <w:tcW w:w="2965" w:type="dxa"/>
          </w:tcPr>
          <w:p w14:paraId="3B5D1911" w14:textId="77777777" w:rsidR="0094721C" w:rsidRPr="004A2E23" w:rsidRDefault="0094721C" w:rsidP="003B32BE">
            <w:pPr>
              <w:pStyle w:val="TableParagraph"/>
              <w:spacing w:line="292" w:lineRule="auto"/>
              <w:ind w:right="511"/>
              <w:rPr>
                <w:color w:val="000000"/>
                <w:sz w:val="24"/>
                <w:szCs w:val="24"/>
              </w:rPr>
            </w:pPr>
            <w:r w:rsidRPr="004A2E23">
              <w:rPr>
                <w:color w:val="000000"/>
                <w:sz w:val="24"/>
                <w:szCs w:val="24"/>
              </w:rPr>
              <w:t xml:space="preserve">Е. И. </w:t>
            </w:r>
            <w:proofErr w:type="spellStart"/>
            <w:r w:rsidRPr="004A2E23">
              <w:rPr>
                <w:color w:val="000000"/>
                <w:sz w:val="24"/>
                <w:szCs w:val="24"/>
              </w:rPr>
              <w:t>Чарушин</w:t>
            </w:r>
            <w:proofErr w:type="spellEnd"/>
            <w:r w:rsidRPr="004A2E23">
              <w:rPr>
                <w:color w:val="000000"/>
                <w:sz w:val="24"/>
                <w:szCs w:val="24"/>
              </w:rPr>
              <w:t xml:space="preserve"> «Про Томку», А. Л. </w:t>
            </w:r>
            <w:proofErr w:type="spellStart"/>
            <w:r w:rsidRPr="004A2E23">
              <w:rPr>
                <w:color w:val="000000"/>
                <w:sz w:val="24"/>
                <w:szCs w:val="24"/>
              </w:rPr>
              <w:t>Барто</w:t>
            </w:r>
            <w:proofErr w:type="spellEnd"/>
            <w:r w:rsidRPr="004A2E23">
              <w:rPr>
                <w:color w:val="000000"/>
                <w:sz w:val="24"/>
                <w:szCs w:val="24"/>
              </w:rPr>
              <w:t xml:space="preserve"> «Страшная птица», «Вам не нужна сорока?» </w:t>
            </w:r>
            <w:r w:rsidRPr="004A2E23">
              <w:rPr>
                <w:sz w:val="24"/>
                <w:szCs w:val="24"/>
              </w:rPr>
              <w:br/>
            </w:r>
          </w:p>
        </w:tc>
        <w:tc>
          <w:tcPr>
            <w:tcW w:w="741" w:type="dxa"/>
          </w:tcPr>
          <w:p w14:paraId="7D977D42" w14:textId="77777777" w:rsidR="0094721C" w:rsidRPr="002C6AA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37AD563F" w14:textId="5C5EA7B1" w:rsidR="0094721C" w:rsidRPr="002C6AA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0FD27FBD" w14:textId="77777777" w:rsidR="0094721C" w:rsidRPr="002C6AA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14:paraId="197B28C4" w14:textId="3DA0DBA5" w:rsidR="0094721C" w:rsidRPr="002C6AA7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20.04</w:t>
            </w:r>
          </w:p>
        </w:tc>
        <w:tc>
          <w:tcPr>
            <w:tcW w:w="1984" w:type="dxa"/>
          </w:tcPr>
          <w:p w14:paraId="24D79609" w14:textId="32EA3DC3" w:rsidR="0094721C" w:rsidRPr="002C6AA7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721C" w14:paraId="26DAC47D" w14:textId="77777777" w:rsidTr="0094721C">
        <w:trPr>
          <w:trHeight w:val="1149"/>
        </w:trPr>
        <w:tc>
          <w:tcPr>
            <w:tcW w:w="576" w:type="dxa"/>
          </w:tcPr>
          <w:p w14:paraId="0913D046" w14:textId="77777777" w:rsidR="0094721C" w:rsidRPr="002C6AA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965" w:type="dxa"/>
          </w:tcPr>
          <w:p w14:paraId="5829C480" w14:textId="77777777" w:rsidR="0094721C" w:rsidRPr="004A2E23" w:rsidRDefault="0094721C" w:rsidP="003B32BE">
            <w:pPr>
              <w:spacing w:before="56" w:line="24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E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 А.</w:t>
            </w:r>
          </w:p>
          <w:p w14:paraId="55644FBF" w14:textId="77777777" w:rsidR="0094721C" w:rsidRPr="004A2E23" w:rsidRDefault="0094721C" w:rsidP="003B32BE">
            <w:pPr>
              <w:pStyle w:val="TableParagraph"/>
              <w:spacing w:line="292" w:lineRule="auto"/>
              <w:ind w:right="511"/>
              <w:rPr>
                <w:color w:val="000000"/>
                <w:sz w:val="24"/>
                <w:szCs w:val="24"/>
              </w:rPr>
            </w:pPr>
            <w:r w:rsidRPr="004A2E23">
              <w:rPr>
                <w:color w:val="000000"/>
                <w:sz w:val="24"/>
                <w:szCs w:val="24"/>
              </w:rPr>
              <w:t>Благинина «Котёнок»</w:t>
            </w:r>
            <w:proofErr w:type="gramStart"/>
            <w:r w:rsidRPr="004A2E23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A2E23">
              <w:rPr>
                <w:color w:val="000000"/>
                <w:sz w:val="24"/>
                <w:szCs w:val="24"/>
              </w:rPr>
              <w:t xml:space="preserve"> «В лесу смешная птица», «Жук, жук, где твой дом?», Э. Ю. </w:t>
            </w:r>
            <w:proofErr w:type="spellStart"/>
            <w:r w:rsidRPr="004A2E23">
              <w:rPr>
                <w:color w:val="000000"/>
                <w:sz w:val="24"/>
                <w:szCs w:val="24"/>
              </w:rPr>
              <w:t>Шим</w:t>
            </w:r>
            <w:proofErr w:type="spellEnd"/>
            <w:r w:rsidRPr="004A2E23">
              <w:rPr>
                <w:color w:val="000000"/>
                <w:sz w:val="24"/>
                <w:szCs w:val="24"/>
              </w:rPr>
              <w:t xml:space="preserve"> «Жук на ниточке»</w:t>
            </w:r>
          </w:p>
        </w:tc>
        <w:tc>
          <w:tcPr>
            <w:tcW w:w="741" w:type="dxa"/>
          </w:tcPr>
          <w:p w14:paraId="045425C9" w14:textId="77777777" w:rsidR="0094721C" w:rsidRPr="00AA296B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2B3A49DE" w14:textId="36540D17" w:rsidR="0094721C" w:rsidRPr="00AA296B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763085D0" w14:textId="7615BA89" w:rsidR="0094721C" w:rsidRPr="00AA296B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3E8A774C" w14:textId="5F172F5E" w:rsidR="0094721C" w:rsidRPr="00AA296B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24.04</w:t>
            </w:r>
          </w:p>
        </w:tc>
        <w:tc>
          <w:tcPr>
            <w:tcW w:w="1984" w:type="dxa"/>
          </w:tcPr>
          <w:p w14:paraId="610F6677" w14:textId="24B50C62" w:rsidR="0094721C" w:rsidRPr="00AA296B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721C" w14:paraId="48EA5B23" w14:textId="77777777" w:rsidTr="0094721C">
        <w:trPr>
          <w:trHeight w:val="1149"/>
        </w:trPr>
        <w:tc>
          <w:tcPr>
            <w:tcW w:w="576" w:type="dxa"/>
          </w:tcPr>
          <w:p w14:paraId="31B0C069" w14:textId="77777777" w:rsidR="0094721C" w:rsidRPr="00AA296B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965" w:type="dxa"/>
          </w:tcPr>
          <w:p w14:paraId="64D23D2E" w14:textId="77777777" w:rsidR="0094721C" w:rsidRPr="004A2E23" w:rsidRDefault="0094721C" w:rsidP="003B32BE">
            <w:pPr>
              <w:spacing w:before="56" w:line="245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братьях наших меньших. Обобщение</w:t>
            </w:r>
          </w:p>
        </w:tc>
        <w:tc>
          <w:tcPr>
            <w:tcW w:w="741" w:type="dxa"/>
          </w:tcPr>
          <w:p w14:paraId="70820106" w14:textId="77777777" w:rsidR="0094721C" w:rsidRPr="00AA296B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466E31EC" w14:textId="561CFC01" w:rsidR="0094721C" w:rsidRPr="00AA296B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0C7E168F" w14:textId="37425CAE" w:rsidR="0094721C" w:rsidRPr="00AA296B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5C342E09" w14:textId="17810E9B" w:rsidR="0094721C" w:rsidRPr="00AA296B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25.04</w:t>
            </w:r>
          </w:p>
        </w:tc>
        <w:tc>
          <w:tcPr>
            <w:tcW w:w="1984" w:type="dxa"/>
          </w:tcPr>
          <w:p w14:paraId="58D6F10D" w14:textId="791281C2" w:rsidR="0094721C" w:rsidRPr="00AA296B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94721C" w14:paraId="773DA62C" w14:textId="77777777" w:rsidTr="0094721C">
        <w:trPr>
          <w:trHeight w:val="1149"/>
        </w:trPr>
        <w:tc>
          <w:tcPr>
            <w:tcW w:w="576" w:type="dxa"/>
          </w:tcPr>
          <w:p w14:paraId="61B71844" w14:textId="77777777" w:rsidR="0094721C" w:rsidRPr="00AA296B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965" w:type="dxa"/>
          </w:tcPr>
          <w:p w14:paraId="482ADEA4" w14:textId="77777777" w:rsidR="0094721C" w:rsidRPr="004A2E23" w:rsidRDefault="0094721C" w:rsidP="003B32BE">
            <w:pPr>
              <w:spacing w:before="56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маме.</w:t>
            </w:r>
          </w:p>
          <w:p w14:paraId="2FAC0FAC" w14:textId="77777777" w:rsidR="0094721C" w:rsidRPr="004A2E23" w:rsidRDefault="0094721C" w:rsidP="003B32BE">
            <w:pPr>
              <w:spacing w:before="56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Г.Виеру</w:t>
            </w:r>
            <w:proofErr w:type="spellEnd"/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«Сколько звезд на ясном небе», </w:t>
            </w:r>
            <w:proofErr w:type="spellStart"/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Н.Бромлей</w:t>
            </w:r>
            <w:proofErr w:type="spellEnd"/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«Какое самое первое слово?» (Ч.2)</w:t>
            </w:r>
          </w:p>
        </w:tc>
        <w:tc>
          <w:tcPr>
            <w:tcW w:w="741" w:type="dxa"/>
          </w:tcPr>
          <w:p w14:paraId="76E20802" w14:textId="77777777" w:rsidR="0094721C" w:rsidRPr="003C7728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585A1C5A" w14:textId="07EA5382" w:rsidR="0094721C" w:rsidRPr="003C7728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13FE8AA1" w14:textId="65D1BF15" w:rsidR="0094721C" w:rsidRPr="003C7728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14:paraId="2719057A" w14:textId="4D1A0189" w:rsidR="0094721C" w:rsidRPr="003C7728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27.04</w:t>
            </w:r>
          </w:p>
        </w:tc>
        <w:tc>
          <w:tcPr>
            <w:tcW w:w="1984" w:type="dxa"/>
          </w:tcPr>
          <w:p w14:paraId="05F3DBA3" w14:textId="2BE625BE" w:rsidR="0094721C" w:rsidRPr="003C7728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721C" w14:paraId="609B7192" w14:textId="77777777" w:rsidTr="0094721C">
        <w:trPr>
          <w:trHeight w:val="813"/>
        </w:trPr>
        <w:tc>
          <w:tcPr>
            <w:tcW w:w="576" w:type="dxa"/>
          </w:tcPr>
          <w:p w14:paraId="131CDB66" w14:textId="77777777" w:rsidR="0094721C" w:rsidRPr="003C7728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91</w:t>
            </w:r>
            <w:r w:rsidRPr="003C7728">
              <w:rPr>
                <w:sz w:val="24"/>
              </w:rPr>
              <w:t>.</w:t>
            </w:r>
          </w:p>
        </w:tc>
        <w:tc>
          <w:tcPr>
            <w:tcW w:w="2965" w:type="dxa"/>
          </w:tcPr>
          <w:p w14:paraId="5519A3CE" w14:textId="77777777" w:rsidR="0094721C" w:rsidRPr="004A2E23" w:rsidRDefault="0094721C" w:rsidP="003B32BE">
            <w:pPr>
              <w:pStyle w:val="TableParagraph"/>
              <w:spacing w:line="292" w:lineRule="auto"/>
              <w:ind w:right="534"/>
              <w:rPr>
                <w:sz w:val="24"/>
              </w:rPr>
            </w:pPr>
            <w:proofErr w:type="spellStart"/>
            <w:r w:rsidRPr="004A2E23">
              <w:rPr>
                <w:sz w:val="24"/>
              </w:rPr>
              <w:t>А.Митяев</w:t>
            </w:r>
            <w:proofErr w:type="spellEnd"/>
            <w:r w:rsidRPr="004A2E23">
              <w:rPr>
                <w:sz w:val="24"/>
              </w:rPr>
              <w:t xml:space="preserve"> «За что люблю маму»</w:t>
            </w:r>
          </w:p>
        </w:tc>
        <w:tc>
          <w:tcPr>
            <w:tcW w:w="741" w:type="dxa"/>
          </w:tcPr>
          <w:p w14:paraId="53AE082D" w14:textId="77777777" w:rsidR="0094721C" w:rsidRPr="003C7728" w:rsidRDefault="0094721C" w:rsidP="003B32BE">
            <w:pPr>
              <w:pStyle w:val="TableParagraph"/>
              <w:rPr>
                <w:sz w:val="24"/>
              </w:rPr>
            </w:pPr>
            <w:r w:rsidRPr="003C7728"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567C873B" w14:textId="77777777" w:rsidR="0094721C" w:rsidRPr="003C7728" w:rsidRDefault="0094721C" w:rsidP="003B32BE">
            <w:pPr>
              <w:pStyle w:val="TableParagraph"/>
              <w:rPr>
                <w:sz w:val="24"/>
              </w:rPr>
            </w:pPr>
            <w:r w:rsidRPr="003C7728"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025CB6F5" w14:textId="213A5090" w:rsidR="0094721C" w:rsidRPr="003C7728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39E38449" w14:textId="79B9CB91" w:rsidR="0094721C" w:rsidRPr="003C7728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1.05</w:t>
            </w:r>
          </w:p>
        </w:tc>
        <w:tc>
          <w:tcPr>
            <w:tcW w:w="1984" w:type="dxa"/>
          </w:tcPr>
          <w:p w14:paraId="6856AF99" w14:textId="12C35C1D" w:rsidR="0094721C" w:rsidRPr="003C7728" w:rsidRDefault="0094721C" w:rsidP="003B32BE">
            <w:pPr>
              <w:pStyle w:val="TableParagraph"/>
              <w:ind w:left="77"/>
              <w:rPr>
                <w:sz w:val="24"/>
              </w:rPr>
            </w:pPr>
            <w:r w:rsidRPr="003C7728">
              <w:rPr>
                <w:sz w:val="24"/>
              </w:rPr>
              <w:t>Устный</w:t>
            </w:r>
            <w:r w:rsidRPr="003C7728">
              <w:rPr>
                <w:spacing w:val="-2"/>
                <w:sz w:val="24"/>
              </w:rPr>
              <w:t xml:space="preserve"> </w:t>
            </w:r>
            <w:r w:rsidRPr="003C7728">
              <w:rPr>
                <w:sz w:val="24"/>
              </w:rPr>
              <w:t>опрос;</w:t>
            </w:r>
          </w:p>
        </w:tc>
      </w:tr>
      <w:tr w:rsidR="0094721C" w14:paraId="1F9E4A2F" w14:textId="77777777" w:rsidTr="0094721C">
        <w:trPr>
          <w:trHeight w:val="813"/>
        </w:trPr>
        <w:tc>
          <w:tcPr>
            <w:tcW w:w="576" w:type="dxa"/>
          </w:tcPr>
          <w:p w14:paraId="4660EAF2" w14:textId="77777777" w:rsidR="0094721C" w:rsidRPr="00D84BAD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965" w:type="dxa"/>
          </w:tcPr>
          <w:p w14:paraId="0F2217E4" w14:textId="77777777" w:rsidR="0094721C" w:rsidRPr="004A2E23" w:rsidRDefault="0094721C" w:rsidP="003B32BE">
            <w:pPr>
              <w:spacing w:before="56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Произведения о маме. Обобщение. </w:t>
            </w:r>
            <w:proofErr w:type="spellStart"/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И.Косяков</w:t>
            </w:r>
            <w:proofErr w:type="spellEnd"/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Все она</w:t>
            </w:r>
          </w:p>
          <w:p w14:paraId="29FB2E5E" w14:textId="77777777" w:rsidR="0094721C" w:rsidRPr="004A2E23" w:rsidRDefault="0094721C" w:rsidP="003B32BE">
            <w:pPr>
              <w:pStyle w:val="TableParagraph"/>
              <w:spacing w:line="292" w:lineRule="auto"/>
              <w:ind w:right="534"/>
              <w:rPr>
                <w:sz w:val="24"/>
              </w:rPr>
            </w:pPr>
          </w:p>
        </w:tc>
        <w:tc>
          <w:tcPr>
            <w:tcW w:w="741" w:type="dxa"/>
          </w:tcPr>
          <w:p w14:paraId="242E89E4" w14:textId="77777777" w:rsidR="0094721C" w:rsidRPr="00D84BAD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286CBD15" w14:textId="55316CD8" w:rsidR="0094721C" w:rsidRPr="00D84BAD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6E9E8C84" w14:textId="2462D7C1" w:rsidR="0094721C" w:rsidRPr="00D84BAD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5381A581" w14:textId="67C381F8" w:rsidR="002219A0" w:rsidRDefault="002219A0" w:rsidP="003B32BE">
            <w:pPr>
              <w:pStyle w:val="TableParagraph"/>
              <w:rPr>
                <w:sz w:val="24"/>
              </w:rPr>
            </w:pPr>
          </w:p>
          <w:p w14:paraId="525DF084" w14:textId="78E0E798" w:rsidR="002219A0" w:rsidRDefault="002219A0" w:rsidP="002219A0">
            <w:pPr>
              <w:rPr>
                <w:lang w:val="ru-RU"/>
              </w:rPr>
            </w:pPr>
          </w:p>
          <w:p w14:paraId="6721A4C8" w14:textId="10BB8286" w:rsidR="0094721C" w:rsidRPr="002219A0" w:rsidRDefault="002219A0" w:rsidP="002219A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1984" w:type="dxa"/>
          </w:tcPr>
          <w:p w14:paraId="2FB721F4" w14:textId="1321F395" w:rsidR="0094721C" w:rsidRPr="00D84BAD" w:rsidRDefault="0094721C" w:rsidP="003B32BE">
            <w:pPr>
              <w:pStyle w:val="TableParagraph"/>
              <w:ind w:left="77"/>
              <w:rPr>
                <w:sz w:val="24"/>
              </w:rPr>
            </w:pPr>
            <w:r w:rsidRPr="003C7728">
              <w:rPr>
                <w:sz w:val="24"/>
              </w:rPr>
              <w:t>Устный</w:t>
            </w:r>
            <w:r w:rsidRPr="003C7728">
              <w:rPr>
                <w:spacing w:val="-2"/>
                <w:sz w:val="24"/>
              </w:rPr>
              <w:t xml:space="preserve"> </w:t>
            </w:r>
            <w:r w:rsidRPr="003C7728">
              <w:rPr>
                <w:sz w:val="24"/>
              </w:rPr>
              <w:t>опрос</w:t>
            </w:r>
          </w:p>
        </w:tc>
      </w:tr>
      <w:tr w:rsidR="0094721C" w14:paraId="20DF6593" w14:textId="77777777" w:rsidTr="0094721C">
        <w:trPr>
          <w:trHeight w:val="2477"/>
        </w:trPr>
        <w:tc>
          <w:tcPr>
            <w:tcW w:w="576" w:type="dxa"/>
          </w:tcPr>
          <w:p w14:paraId="1690BDED" w14:textId="77777777" w:rsidR="0094721C" w:rsidRPr="00640C86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965" w:type="dxa"/>
          </w:tcPr>
          <w:p w14:paraId="49D2E033" w14:textId="77777777" w:rsidR="0094721C" w:rsidRPr="004A2E23" w:rsidRDefault="0094721C" w:rsidP="003B32BE">
            <w:pPr>
              <w:spacing w:before="56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Фольклорные и авторские произведения о чудесах и фантазии</w:t>
            </w:r>
            <w:proofErr w:type="gramStart"/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4A2E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», </w:t>
            </w:r>
            <w:proofErr w:type="gramEnd"/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 М. Пивоварова</w:t>
            </w:r>
            <w:r w:rsidRPr="004A2E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«Я палочкой волшебной…»,   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Заходер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«Моя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вообразилия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741" w:type="dxa"/>
          </w:tcPr>
          <w:p w14:paraId="39EFD9B9" w14:textId="77777777" w:rsidR="0094721C" w:rsidRPr="00640C86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418055D7" w14:textId="7EFBCB85" w:rsidR="0094721C" w:rsidRPr="00640C86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7369E574" w14:textId="6247593D" w:rsidR="0094721C" w:rsidRPr="00640C86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409496DD" w14:textId="048AF772" w:rsidR="0094721C" w:rsidRPr="00640C86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4.05</w:t>
            </w:r>
          </w:p>
        </w:tc>
        <w:tc>
          <w:tcPr>
            <w:tcW w:w="1984" w:type="dxa"/>
          </w:tcPr>
          <w:p w14:paraId="1F6C82B7" w14:textId="0F0D09EE" w:rsidR="0094721C" w:rsidRPr="00640C86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721C" w14:paraId="3FD53DA2" w14:textId="77777777" w:rsidTr="0094721C">
        <w:trPr>
          <w:trHeight w:val="813"/>
        </w:trPr>
        <w:tc>
          <w:tcPr>
            <w:tcW w:w="576" w:type="dxa"/>
          </w:tcPr>
          <w:p w14:paraId="354869A2" w14:textId="77777777" w:rsidR="0094721C" w:rsidRPr="00640C86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965" w:type="dxa"/>
          </w:tcPr>
          <w:p w14:paraId="36092C4A" w14:textId="77777777" w:rsidR="0094721C" w:rsidRPr="004A2E23" w:rsidRDefault="0094721C" w:rsidP="003B32BE">
            <w:pPr>
              <w:spacing w:before="56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A2E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Ю. П. </w:t>
            </w:r>
            <w:proofErr w:type="spellStart"/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Мориц</w:t>
            </w:r>
            <w:proofErr w:type="spellEnd"/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«Сто фантазий», английские народные песни и небылицы в переводе К.И. Чуковского и С. Я. Маршака</w:t>
            </w:r>
            <w:proofErr w:type="gramStart"/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</w:p>
        </w:tc>
        <w:tc>
          <w:tcPr>
            <w:tcW w:w="741" w:type="dxa"/>
          </w:tcPr>
          <w:p w14:paraId="18F4F4D1" w14:textId="77777777" w:rsidR="0094721C" w:rsidRPr="00640C86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0860B8EA" w14:textId="42B1A660" w:rsidR="0094721C" w:rsidRPr="00640C86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01A2AB53" w14:textId="5D57A7A7" w:rsidR="0094721C" w:rsidRPr="00640C86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5893391C" w14:textId="62437CB2" w:rsidR="0094721C" w:rsidRPr="00640C86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8.05</w:t>
            </w:r>
          </w:p>
        </w:tc>
        <w:tc>
          <w:tcPr>
            <w:tcW w:w="1984" w:type="dxa"/>
          </w:tcPr>
          <w:p w14:paraId="2302DC96" w14:textId="517D2257" w:rsidR="0094721C" w:rsidRPr="00640C86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721C" w14:paraId="0552E412" w14:textId="77777777" w:rsidTr="0094721C">
        <w:trPr>
          <w:trHeight w:val="813"/>
        </w:trPr>
        <w:tc>
          <w:tcPr>
            <w:tcW w:w="576" w:type="dxa"/>
          </w:tcPr>
          <w:p w14:paraId="72AA5334" w14:textId="77777777" w:rsidR="0094721C" w:rsidRPr="00525117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965" w:type="dxa"/>
          </w:tcPr>
          <w:p w14:paraId="0B46EC8D" w14:textId="77777777" w:rsidR="0094721C" w:rsidRPr="004A2E23" w:rsidRDefault="0094721C" w:rsidP="003B32BE">
            <w:pPr>
              <w:spacing w:before="56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A2E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741" w:type="dxa"/>
          </w:tcPr>
          <w:p w14:paraId="3AED9E09" w14:textId="77777777" w:rsidR="0094721C" w:rsidRPr="00E92D1A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48D49DAE" w14:textId="06C793E7" w:rsidR="0094721C" w:rsidRPr="00E92D1A" w:rsidRDefault="0094721C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1FB1F0F5" w14:textId="77777777" w:rsidR="0094721C" w:rsidRPr="00E92D1A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14:paraId="0875AB31" w14:textId="52139FEA" w:rsidR="0094721C" w:rsidRPr="00E92D1A" w:rsidRDefault="002219A0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11.05</w:t>
            </w:r>
          </w:p>
        </w:tc>
        <w:tc>
          <w:tcPr>
            <w:tcW w:w="1984" w:type="dxa"/>
          </w:tcPr>
          <w:p w14:paraId="25353585" w14:textId="09C7421B" w:rsidR="0094721C" w:rsidRPr="00E92D1A" w:rsidRDefault="0094721C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830AB" w14:paraId="0E712422" w14:textId="77777777" w:rsidTr="0094721C">
        <w:trPr>
          <w:trHeight w:val="813"/>
        </w:trPr>
        <w:tc>
          <w:tcPr>
            <w:tcW w:w="576" w:type="dxa"/>
          </w:tcPr>
          <w:p w14:paraId="2C064E10" w14:textId="61224A3B" w:rsidR="001830AB" w:rsidRDefault="001830AB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965" w:type="dxa"/>
          </w:tcPr>
          <w:p w14:paraId="08ED7DAE" w14:textId="1003FF5C" w:rsidR="001830AB" w:rsidRPr="004A2E23" w:rsidRDefault="001830AB" w:rsidP="003B32BE">
            <w:pPr>
              <w:spacing w:before="56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30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Проверка техники чтения. Секреты страны </w:t>
            </w:r>
            <w:proofErr w:type="spellStart"/>
            <w:r w:rsidRPr="001830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Литературии</w:t>
            </w:r>
            <w:proofErr w:type="spellEnd"/>
            <w:r w:rsidRPr="001830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1" w:type="dxa"/>
          </w:tcPr>
          <w:p w14:paraId="19FB22BA" w14:textId="04682E36" w:rsidR="001830AB" w:rsidRDefault="001830AB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526FFAFB" w14:textId="2BC19387" w:rsidR="001830AB" w:rsidRDefault="001830AB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2CFC5EFA" w14:textId="3C456794" w:rsidR="001830AB" w:rsidRDefault="001830AB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68D476F5" w14:textId="4DA361D2" w:rsidR="001830AB" w:rsidRDefault="001830AB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15.05</w:t>
            </w:r>
          </w:p>
        </w:tc>
        <w:tc>
          <w:tcPr>
            <w:tcW w:w="1984" w:type="dxa"/>
          </w:tcPr>
          <w:p w14:paraId="39E4828D" w14:textId="24CC9F61" w:rsidR="001830AB" w:rsidRDefault="001830AB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830AB" w:rsidRPr="001830AB" w14:paraId="32C7C80E" w14:textId="77777777" w:rsidTr="0094721C">
        <w:trPr>
          <w:trHeight w:val="813"/>
        </w:trPr>
        <w:tc>
          <w:tcPr>
            <w:tcW w:w="576" w:type="dxa"/>
          </w:tcPr>
          <w:p w14:paraId="688FC52D" w14:textId="7B86A241" w:rsidR="001830AB" w:rsidRDefault="001830AB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965" w:type="dxa"/>
          </w:tcPr>
          <w:p w14:paraId="6E8C3A0B" w14:textId="59F016C7" w:rsidR="001830AB" w:rsidRPr="001830AB" w:rsidRDefault="001830AB" w:rsidP="003B32BE">
            <w:pPr>
              <w:spacing w:before="56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30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Мой родной край.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30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0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П.Воронько</w:t>
            </w:r>
            <w:proofErr w:type="spellEnd"/>
            <w:r w:rsidRPr="001830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«Лучше нет родного края».</w:t>
            </w:r>
          </w:p>
        </w:tc>
        <w:tc>
          <w:tcPr>
            <w:tcW w:w="741" w:type="dxa"/>
          </w:tcPr>
          <w:p w14:paraId="149BAB04" w14:textId="77777777" w:rsidR="001830AB" w:rsidRDefault="001830AB" w:rsidP="003B32BE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14:paraId="32FC6509" w14:textId="66D1DB33" w:rsidR="001830AB" w:rsidRDefault="001830AB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17BCE709" w14:textId="1BD31443" w:rsidR="001830AB" w:rsidRDefault="001830AB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44F7F2CD" w14:textId="26A7FE88" w:rsidR="001830AB" w:rsidRDefault="001830AB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16.05</w:t>
            </w:r>
          </w:p>
        </w:tc>
        <w:tc>
          <w:tcPr>
            <w:tcW w:w="1984" w:type="dxa"/>
          </w:tcPr>
          <w:p w14:paraId="772A7497" w14:textId="27258538" w:rsidR="001830AB" w:rsidRDefault="001830AB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830AB" w14:paraId="319B5D9F" w14:textId="77777777" w:rsidTr="0094721C">
        <w:trPr>
          <w:trHeight w:val="813"/>
        </w:trPr>
        <w:tc>
          <w:tcPr>
            <w:tcW w:w="576" w:type="dxa"/>
          </w:tcPr>
          <w:p w14:paraId="58BCEFB1" w14:textId="770B9C3C" w:rsidR="001830AB" w:rsidRDefault="001830AB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98</w:t>
            </w:r>
          </w:p>
        </w:tc>
        <w:tc>
          <w:tcPr>
            <w:tcW w:w="2965" w:type="dxa"/>
          </w:tcPr>
          <w:p w14:paraId="63444DD0" w14:textId="38271D36" w:rsidR="001830AB" w:rsidRPr="004A2E23" w:rsidRDefault="001830AB" w:rsidP="003B32BE">
            <w:pPr>
              <w:spacing w:before="56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Вообразилия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1" w:type="dxa"/>
          </w:tcPr>
          <w:p w14:paraId="4E6A0FB6" w14:textId="4F98634E" w:rsidR="001830AB" w:rsidRDefault="001830AB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55E98937" w14:textId="24267424" w:rsidR="001830AB" w:rsidRDefault="001830AB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14:paraId="7B41E37C" w14:textId="72424385" w:rsidR="001830AB" w:rsidRDefault="001830AB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29C10A74" w14:textId="7325393A" w:rsidR="001830AB" w:rsidRDefault="001830AB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18.05</w:t>
            </w:r>
          </w:p>
        </w:tc>
        <w:tc>
          <w:tcPr>
            <w:tcW w:w="1984" w:type="dxa"/>
          </w:tcPr>
          <w:p w14:paraId="6DBAC819" w14:textId="718E3D4D" w:rsidR="001830AB" w:rsidRDefault="001830AB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830AB" w14:paraId="73BAD24A" w14:textId="77777777" w:rsidTr="0094721C">
        <w:trPr>
          <w:trHeight w:val="813"/>
        </w:trPr>
        <w:tc>
          <w:tcPr>
            <w:tcW w:w="576" w:type="dxa"/>
          </w:tcPr>
          <w:p w14:paraId="588A06D5" w14:textId="1375971F" w:rsidR="001830AB" w:rsidRDefault="001830AB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965" w:type="dxa"/>
          </w:tcPr>
          <w:p w14:paraId="4234F7DD" w14:textId="7A026D0A" w:rsidR="001830AB" w:rsidRPr="004A2E23" w:rsidRDefault="001830AB" w:rsidP="003B32BE">
            <w:pPr>
              <w:spacing w:before="56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30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Учись сочинять сам. Секреты страны </w:t>
            </w:r>
            <w:proofErr w:type="spellStart"/>
            <w:r w:rsidRPr="001830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Литературии</w:t>
            </w:r>
            <w:proofErr w:type="spellEnd"/>
            <w:r w:rsidRPr="001830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 w:rsidR="003473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                 </w:t>
            </w:r>
            <w:r w:rsidRPr="001830A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1" w:type="dxa"/>
          </w:tcPr>
          <w:p w14:paraId="0515B500" w14:textId="59B3A6F0" w:rsidR="001830AB" w:rsidRDefault="001830AB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14:paraId="2CCD8111" w14:textId="5C18264B" w:rsidR="001830AB" w:rsidRDefault="001830AB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62DD2843" w14:textId="2581F4AC" w:rsidR="001830AB" w:rsidRDefault="001830AB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14:paraId="595E904B" w14:textId="059433C5" w:rsidR="001830AB" w:rsidRDefault="001830AB" w:rsidP="003B32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  <w:tc>
          <w:tcPr>
            <w:tcW w:w="1984" w:type="dxa"/>
          </w:tcPr>
          <w:p w14:paraId="1BD2740D" w14:textId="3780E4AF" w:rsidR="001830AB" w:rsidRDefault="001830AB" w:rsidP="003B32B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14:paraId="69D12DE0" w14:textId="0F4C827F" w:rsidR="004A2E23" w:rsidRPr="001830AB" w:rsidRDefault="004A2E23" w:rsidP="004A2E23">
      <w:pPr>
        <w:rPr>
          <w:sz w:val="24"/>
          <w:lang w:val="ru-RU"/>
        </w:rPr>
        <w:sectPr w:rsidR="004A2E23" w:rsidRPr="001830AB">
          <w:pgSz w:w="11900" w:h="16840"/>
          <w:pgMar w:top="560" w:right="560" w:bottom="280" w:left="560" w:header="720" w:footer="720" w:gutter="0"/>
          <w:cols w:space="720"/>
        </w:sectPr>
      </w:pPr>
    </w:p>
    <w:p w14:paraId="18D9EA35" w14:textId="77777777" w:rsidR="003D42AE" w:rsidRPr="004A2E23" w:rsidRDefault="003D42AE" w:rsidP="001830AB">
      <w:pPr>
        <w:spacing w:before="66"/>
        <w:rPr>
          <w:b/>
          <w:sz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0" distR="0" simplePos="0" relativeHeight="251662336" behindDoc="1" locked="0" layoutInCell="1" allowOverlap="1" wp14:anchorId="168A66A4" wp14:editId="56906862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8B7F054" id="Прямоугольник 6" o:spid="_x0000_s1026" style="position:absolute;margin-left:33.3pt;margin-top:22.9pt;width:528.15pt;height: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 w:rsidRPr="004A2E23">
        <w:rPr>
          <w:b/>
          <w:sz w:val="24"/>
          <w:lang w:val="ru-RU"/>
        </w:rPr>
        <w:t>УЧЕБНО-МЕТОДИЧЕСКОЕ</w:t>
      </w:r>
      <w:r w:rsidRPr="004A2E23">
        <w:rPr>
          <w:b/>
          <w:spacing w:val="-13"/>
          <w:sz w:val="24"/>
          <w:lang w:val="ru-RU"/>
        </w:rPr>
        <w:t xml:space="preserve"> </w:t>
      </w:r>
      <w:r w:rsidRPr="004A2E23">
        <w:rPr>
          <w:b/>
          <w:sz w:val="24"/>
          <w:lang w:val="ru-RU"/>
        </w:rPr>
        <w:t>ОБЕСПЕЧЕНИЕ</w:t>
      </w:r>
      <w:r w:rsidRPr="004A2E23">
        <w:rPr>
          <w:b/>
          <w:spacing w:val="-12"/>
          <w:sz w:val="24"/>
          <w:lang w:val="ru-RU"/>
        </w:rPr>
        <w:t xml:space="preserve"> </w:t>
      </w:r>
      <w:r w:rsidRPr="004A2E23">
        <w:rPr>
          <w:b/>
          <w:sz w:val="24"/>
          <w:lang w:val="ru-RU"/>
        </w:rPr>
        <w:t>ОБРАЗОВАТЕЛЬНОГО</w:t>
      </w:r>
      <w:r w:rsidRPr="004A2E23">
        <w:rPr>
          <w:b/>
          <w:spacing w:val="-13"/>
          <w:sz w:val="24"/>
          <w:lang w:val="ru-RU"/>
        </w:rPr>
        <w:t xml:space="preserve"> </w:t>
      </w:r>
      <w:r w:rsidRPr="004A2E23">
        <w:rPr>
          <w:b/>
          <w:sz w:val="24"/>
          <w:lang w:val="ru-RU"/>
        </w:rPr>
        <w:t>ПРОЦЕССА</w:t>
      </w:r>
    </w:p>
    <w:p w14:paraId="7AFAA215" w14:textId="77777777" w:rsidR="003D42AE" w:rsidRDefault="003D42AE" w:rsidP="003D42AE">
      <w:pPr>
        <w:pStyle w:val="110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14:paraId="7C28ED9F" w14:textId="77777777" w:rsidR="004A2E23" w:rsidRDefault="004A2E23" w:rsidP="003D42AE">
      <w:pPr>
        <w:pStyle w:val="110"/>
        <w:spacing w:before="179"/>
      </w:pPr>
      <w:r>
        <w:t>Азбука 1 класс</w:t>
      </w:r>
    </w:p>
    <w:p w14:paraId="4930DF7A" w14:textId="77777777" w:rsidR="004A2E23" w:rsidRDefault="004A2E23" w:rsidP="003D42AE">
      <w:pPr>
        <w:pStyle w:val="110"/>
        <w:spacing w:before="179"/>
      </w:pPr>
      <w:proofErr w:type="spellStart"/>
      <w:r>
        <w:t>Л.Ф.Климанова</w:t>
      </w:r>
      <w:proofErr w:type="spellEnd"/>
      <w:r>
        <w:t xml:space="preserve">, </w:t>
      </w:r>
      <w:proofErr w:type="spellStart"/>
      <w:r>
        <w:t>В.Г.Горецкий</w:t>
      </w:r>
      <w:proofErr w:type="spellEnd"/>
      <w:r>
        <w:t xml:space="preserve">, </w:t>
      </w:r>
      <w:proofErr w:type="spellStart"/>
      <w:r>
        <w:t>Л.А.Виноградская</w:t>
      </w:r>
      <w:proofErr w:type="spellEnd"/>
      <w:r>
        <w:t xml:space="preserve"> Литературное чтение в 2 частях</w:t>
      </w:r>
    </w:p>
    <w:p w14:paraId="72FA28C1" w14:textId="77777777" w:rsidR="003D42AE" w:rsidRDefault="003D42AE" w:rsidP="003D42AE">
      <w:pPr>
        <w:pStyle w:val="110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14:paraId="01FA615D" w14:textId="77777777" w:rsidR="003D42AE" w:rsidRPr="004A2E23" w:rsidRDefault="003D42AE" w:rsidP="003D42AE">
      <w:pPr>
        <w:pStyle w:val="af"/>
        <w:spacing w:before="156" w:line="292" w:lineRule="auto"/>
        <w:ind w:left="106" w:right="1300"/>
        <w:rPr>
          <w:rFonts w:ascii="Times New Roman" w:hAnsi="Times New Roman" w:cs="Times New Roman"/>
          <w:sz w:val="24"/>
          <w:szCs w:val="24"/>
        </w:rPr>
      </w:pPr>
      <w:r w:rsidRPr="004A2E23">
        <w:rPr>
          <w:rFonts w:ascii="Times New Roman" w:hAnsi="Times New Roman" w:cs="Times New Roman"/>
          <w:sz w:val="24"/>
          <w:szCs w:val="24"/>
          <w:lang w:val="ru-RU"/>
        </w:rPr>
        <w:t xml:space="preserve">Л. Ф. Климанова, В. Г. Горецкий, </w:t>
      </w:r>
      <w:proofErr w:type="spellStart"/>
      <w:r w:rsidRPr="004A2E23">
        <w:rPr>
          <w:rFonts w:ascii="Times New Roman" w:hAnsi="Times New Roman" w:cs="Times New Roman"/>
          <w:sz w:val="24"/>
          <w:szCs w:val="24"/>
          <w:lang w:val="ru-RU"/>
        </w:rPr>
        <w:t>М.В</w:t>
      </w:r>
      <w:proofErr w:type="gramStart"/>
      <w:r w:rsidRPr="004A2E23">
        <w:rPr>
          <w:rFonts w:ascii="Times New Roman" w:hAnsi="Times New Roman" w:cs="Times New Roman"/>
          <w:sz w:val="24"/>
          <w:szCs w:val="24"/>
          <w:lang w:val="ru-RU"/>
        </w:rPr>
        <w:t>,Г</w:t>
      </w:r>
      <w:proofErr w:type="gramEnd"/>
      <w:r w:rsidRPr="004A2E23">
        <w:rPr>
          <w:rFonts w:ascii="Times New Roman" w:hAnsi="Times New Roman" w:cs="Times New Roman"/>
          <w:sz w:val="24"/>
          <w:szCs w:val="24"/>
          <w:lang w:val="ru-RU"/>
        </w:rPr>
        <w:t>олованова</w:t>
      </w:r>
      <w:proofErr w:type="spellEnd"/>
      <w:r w:rsidRPr="004A2E23">
        <w:rPr>
          <w:rFonts w:ascii="Times New Roman" w:hAnsi="Times New Roman" w:cs="Times New Roman"/>
          <w:sz w:val="24"/>
          <w:szCs w:val="24"/>
          <w:lang w:val="ru-RU"/>
        </w:rPr>
        <w:t xml:space="preserve">, Литературное чтение. </w:t>
      </w:r>
      <w:r w:rsidRPr="004A2E23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4A2E23">
        <w:rPr>
          <w:rFonts w:ascii="Times New Roman" w:hAnsi="Times New Roman" w:cs="Times New Roman"/>
          <w:sz w:val="24"/>
          <w:szCs w:val="24"/>
        </w:rPr>
        <w:t>класс</w:t>
      </w:r>
      <w:proofErr w:type="spellEnd"/>
      <w:r w:rsidRPr="004A2E2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A2E23">
        <w:rPr>
          <w:rFonts w:ascii="Times New Roman" w:hAnsi="Times New Roman" w:cs="Times New Roman"/>
          <w:sz w:val="24"/>
          <w:szCs w:val="24"/>
        </w:rPr>
        <w:t>Учебник</w:t>
      </w:r>
      <w:proofErr w:type="spellEnd"/>
      <w:r w:rsidRPr="004A2E23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proofErr w:type="spellStart"/>
      <w:r w:rsidRPr="004A2E23">
        <w:rPr>
          <w:rFonts w:ascii="Times New Roman" w:hAnsi="Times New Roman" w:cs="Times New Roman"/>
          <w:sz w:val="24"/>
          <w:szCs w:val="24"/>
        </w:rPr>
        <w:t>Коллекции</w:t>
      </w:r>
      <w:proofErr w:type="spellEnd"/>
      <w:r w:rsidRPr="004A2E2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A2E23">
        <w:rPr>
          <w:rFonts w:ascii="Times New Roman" w:hAnsi="Times New Roman" w:cs="Times New Roman"/>
          <w:sz w:val="24"/>
          <w:szCs w:val="24"/>
        </w:rPr>
        <w:t>электронных</w:t>
      </w:r>
      <w:proofErr w:type="spellEnd"/>
      <w:r w:rsidRPr="004A2E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2E23">
        <w:rPr>
          <w:rFonts w:ascii="Times New Roman" w:hAnsi="Times New Roman" w:cs="Times New Roman"/>
          <w:sz w:val="24"/>
          <w:szCs w:val="24"/>
        </w:rPr>
        <w:t>образовательных</w:t>
      </w:r>
      <w:proofErr w:type="spellEnd"/>
      <w:r w:rsidRPr="004A2E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2E23">
        <w:rPr>
          <w:rFonts w:ascii="Times New Roman" w:hAnsi="Times New Roman" w:cs="Times New Roman"/>
          <w:sz w:val="24"/>
          <w:szCs w:val="24"/>
        </w:rPr>
        <w:t>ресурсов</w:t>
      </w:r>
      <w:proofErr w:type="spellEnd"/>
    </w:p>
    <w:p w14:paraId="7D75D9F7" w14:textId="77777777" w:rsidR="003D42AE" w:rsidRPr="004A2E23" w:rsidRDefault="003D42AE" w:rsidP="003D42AE">
      <w:pPr>
        <w:pStyle w:val="ae"/>
        <w:widowControl w:val="0"/>
        <w:numPr>
          <w:ilvl w:val="0"/>
          <w:numId w:val="12"/>
        </w:numPr>
        <w:tabs>
          <w:tab w:val="left" w:pos="347"/>
        </w:tabs>
        <w:autoSpaceDE w:val="0"/>
        <w:autoSpaceDN w:val="0"/>
        <w:spacing w:after="0" w:line="275" w:lineRule="exact"/>
        <w:contextualSpacing w:val="0"/>
        <w:rPr>
          <w:rFonts w:ascii="Times New Roman" w:hAnsi="Times New Roman" w:cs="Times New Roman"/>
          <w:sz w:val="24"/>
          <w:szCs w:val="24"/>
          <w:lang w:val="ru-RU"/>
        </w:rPr>
      </w:pPr>
      <w:r w:rsidRPr="004A2E23">
        <w:rPr>
          <w:rFonts w:ascii="Times New Roman" w:hAnsi="Times New Roman" w:cs="Times New Roman"/>
          <w:sz w:val="24"/>
          <w:szCs w:val="24"/>
          <w:lang w:val="ru-RU"/>
        </w:rPr>
        <w:t>«Единое</w:t>
      </w:r>
      <w:r w:rsidRPr="004A2E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окно</w:t>
      </w:r>
      <w:r w:rsidRPr="004A2E23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доступа</w:t>
      </w:r>
      <w:r w:rsidRPr="004A2E23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4A2E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образовательным</w:t>
      </w:r>
      <w:r w:rsidRPr="004A2E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ресурсам»-</w:t>
      </w:r>
      <w:r w:rsidRPr="004A2E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hyperlink r:id="rId12">
        <w:r w:rsidRPr="004A2E23">
          <w:rPr>
            <w:rFonts w:ascii="Times New Roman" w:hAnsi="Times New Roman" w:cs="Times New Roman"/>
            <w:sz w:val="24"/>
            <w:szCs w:val="24"/>
          </w:rPr>
          <w:t>http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A2E23">
          <w:rPr>
            <w:rFonts w:ascii="Times New Roman" w:hAnsi="Times New Roman" w:cs="Times New Roman"/>
            <w:sz w:val="24"/>
            <w:szCs w:val="24"/>
          </w:rPr>
          <w:t>windows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A2E23">
          <w:rPr>
            <w:rFonts w:ascii="Times New Roman" w:hAnsi="Times New Roman" w:cs="Times New Roman"/>
            <w:sz w:val="24"/>
            <w:szCs w:val="24"/>
          </w:rPr>
          <w:t>edu</w:t>
        </w:r>
        <w:proofErr w:type="spellEnd"/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4A2E23">
          <w:rPr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14:paraId="2D37C6E1" w14:textId="77777777" w:rsidR="003D42AE" w:rsidRPr="004A2E23" w:rsidRDefault="003D42AE" w:rsidP="003D42AE">
      <w:pPr>
        <w:pStyle w:val="ae"/>
        <w:widowControl w:val="0"/>
        <w:numPr>
          <w:ilvl w:val="0"/>
          <w:numId w:val="12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val="ru-RU"/>
        </w:rPr>
      </w:pPr>
      <w:r w:rsidRPr="004A2E23">
        <w:rPr>
          <w:rFonts w:ascii="Times New Roman" w:hAnsi="Times New Roman" w:cs="Times New Roman"/>
          <w:sz w:val="24"/>
          <w:szCs w:val="24"/>
          <w:lang w:val="ru-RU"/>
        </w:rPr>
        <w:t>«Единая</w:t>
      </w:r>
      <w:r w:rsidRPr="004A2E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коллекция</w:t>
      </w:r>
      <w:r w:rsidRPr="004A2E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цифровых</w:t>
      </w:r>
      <w:r w:rsidRPr="004A2E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образовательных</w:t>
      </w:r>
      <w:r w:rsidRPr="004A2E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ресурсов»</w:t>
      </w:r>
      <w:r w:rsidRPr="004A2E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4A2E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hyperlink r:id="rId13">
        <w:r w:rsidRPr="004A2E23">
          <w:rPr>
            <w:rFonts w:ascii="Times New Roman" w:hAnsi="Times New Roman" w:cs="Times New Roman"/>
            <w:sz w:val="24"/>
            <w:szCs w:val="24"/>
          </w:rPr>
          <w:t>http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A2E23">
          <w:rPr>
            <w:rFonts w:ascii="Times New Roman" w:hAnsi="Times New Roman" w:cs="Times New Roman"/>
            <w:sz w:val="24"/>
            <w:szCs w:val="24"/>
          </w:rPr>
          <w:t>school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4A2E23">
          <w:rPr>
            <w:rFonts w:ascii="Times New Roman" w:hAnsi="Times New Roman" w:cs="Times New Roman"/>
            <w:sz w:val="24"/>
            <w:szCs w:val="24"/>
          </w:rPr>
          <w:t>collektion</w:t>
        </w:r>
        <w:proofErr w:type="spellEnd"/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A2E23">
          <w:rPr>
            <w:rFonts w:ascii="Times New Roman" w:hAnsi="Times New Roman" w:cs="Times New Roman"/>
            <w:sz w:val="24"/>
            <w:szCs w:val="24"/>
          </w:rPr>
          <w:t>edu</w:t>
        </w:r>
        <w:proofErr w:type="spellEnd"/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4A2E23">
          <w:rPr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4A2E23">
          <w:rPr>
            <w:rFonts w:ascii="Times New Roman" w:hAnsi="Times New Roman" w:cs="Times New Roman"/>
            <w:spacing w:val="-5"/>
            <w:sz w:val="24"/>
            <w:szCs w:val="24"/>
            <w:lang w:val="ru-RU"/>
          </w:rPr>
          <w:t xml:space="preserve"> </w:t>
        </w:r>
      </w:hyperlink>
      <w:r w:rsidRPr="004A2E23">
        <w:rPr>
          <w:rFonts w:ascii="Times New Roman" w:hAnsi="Times New Roman" w:cs="Times New Roman"/>
          <w:sz w:val="24"/>
          <w:szCs w:val="24"/>
          <w:lang w:val="ru-RU"/>
        </w:rPr>
        <w:t>3.</w:t>
      </w:r>
    </w:p>
    <w:p w14:paraId="4FD570BE" w14:textId="77777777" w:rsidR="003D42AE" w:rsidRPr="004A2E23" w:rsidRDefault="003D42AE" w:rsidP="003D42AE">
      <w:pPr>
        <w:pStyle w:val="af"/>
        <w:spacing w:before="60"/>
        <w:ind w:left="106"/>
        <w:rPr>
          <w:rFonts w:ascii="Times New Roman" w:hAnsi="Times New Roman" w:cs="Times New Roman"/>
          <w:sz w:val="24"/>
          <w:szCs w:val="24"/>
          <w:lang w:val="ru-RU"/>
        </w:rPr>
      </w:pPr>
      <w:r w:rsidRPr="004A2E23">
        <w:rPr>
          <w:rFonts w:ascii="Times New Roman" w:hAnsi="Times New Roman" w:cs="Times New Roman"/>
          <w:sz w:val="24"/>
          <w:szCs w:val="24"/>
          <w:lang w:val="ru-RU"/>
        </w:rPr>
        <w:t>«Федеральный</w:t>
      </w:r>
      <w:r w:rsidRPr="004A2E23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центр</w:t>
      </w:r>
      <w:r w:rsidRPr="004A2E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информационных</w:t>
      </w:r>
      <w:r w:rsidRPr="004A2E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образовательных</w:t>
      </w:r>
      <w:r w:rsidRPr="004A2E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ресурсов»</w:t>
      </w:r>
      <w:r w:rsidRPr="004A2E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-</w:t>
      </w:r>
      <w:hyperlink r:id="rId14">
        <w:r w:rsidRPr="004A2E23">
          <w:rPr>
            <w:rFonts w:ascii="Times New Roman" w:hAnsi="Times New Roman" w:cs="Times New Roman"/>
            <w:sz w:val="24"/>
            <w:szCs w:val="24"/>
          </w:rPr>
          <w:t>http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A2E23">
          <w:rPr>
            <w:rFonts w:ascii="Times New Roman" w:hAnsi="Times New Roman" w:cs="Times New Roman"/>
            <w:sz w:val="24"/>
            <w:szCs w:val="24"/>
          </w:rPr>
          <w:t>fcior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A2E23">
          <w:rPr>
            <w:rFonts w:ascii="Times New Roman" w:hAnsi="Times New Roman" w:cs="Times New Roman"/>
            <w:sz w:val="24"/>
            <w:szCs w:val="24"/>
          </w:rPr>
          <w:t>edu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A2E23">
          <w:rPr>
            <w:rFonts w:ascii="Times New Roman" w:hAnsi="Times New Roman" w:cs="Times New Roman"/>
            <w:sz w:val="24"/>
            <w:szCs w:val="24"/>
          </w:rPr>
          <w:t>ru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,</w:t>
        </w:r>
        <w:r w:rsidRPr="004A2E23">
          <w:rPr>
            <w:rFonts w:ascii="Times New Roman" w:hAnsi="Times New Roman" w:cs="Times New Roman"/>
            <w:spacing w:val="-6"/>
            <w:sz w:val="24"/>
            <w:szCs w:val="24"/>
            <w:lang w:val="ru-RU"/>
          </w:rPr>
          <w:t xml:space="preserve"> </w:t>
        </w:r>
      </w:hyperlink>
      <w:hyperlink r:id="rId15">
        <w:r w:rsidRPr="004A2E23">
          <w:rPr>
            <w:rFonts w:ascii="Times New Roman" w:hAnsi="Times New Roman" w:cs="Times New Roman"/>
            <w:sz w:val="24"/>
            <w:szCs w:val="24"/>
          </w:rPr>
          <w:t>http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A2E23">
          <w:rPr>
            <w:rFonts w:ascii="Times New Roman" w:hAnsi="Times New Roman" w:cs="Times New Roman"/>
            <w:sz w:val="24"/>
            <w:szCs w:val="24"/>
          </w:rPr>
          <w:t>eor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A2E23">
          <w:rPr>
            <w:rFonts w:ascii="Times New Roman" w:hAnsi="Times New Roman" w:cs="Times New Roman"/>
            <w:sz w:val="24"/>
            <w:szCs w:val="24"/>
          </w:rPr>
          <w:t>edu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A2E23">
          <w:rPr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14:paraId="4A52FC0B" w14:textId="77777777" w:rsidR="003D42AE" w:rsidRPr="004A2E23" w:rsidRDefault="003D42AE" w:rsidP="003D42AE">
      <w:pPr>
        <w:pStyle w:val="af"/>
        <w:spacing w:before="60" w:line="292" w:lineRule="auto"/>
        <w:ind w:left="106"/>
        <w:rPr>
          <w:rFonts w:ascii="Times New Roman" w:hAnsi="Times New Roman" w:cs="Times New Roman"/>
          <w:sz w:val="24"/>
          <w:szCs w:val="24"/>
        </w:rPr>
      </w:pPr>
      <w:r w:rsidRPr="004A2E2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4A2E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Каталог</w:t>
      </w:r>
      <w:r w:rsidRPr="004A2E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образовательных</w:t>
      </w:r>
      <w:r w:rsidRPr="004A2E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ресурсов</w:t>
      </w:r>
      <w:r w:rsidRPr="004A2E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сети</w:t>
      </w:r>
      <w:r w:rsidRPr="004A2E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Интернет</w:t>
      </w:r>
      <w:r w:rsidRPr="004A2E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4A2E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школы</w:t>
      </w:r>
      <w:hyperlink r:id="rId16">
        <w:r w:rsidRPr="004A2E23">
          <w:rPr>
            <w:rFonts w:ascii="Times New Roman" w:hAnsi="Times New Roman" w:cs="Times New Roman"/>
            <w:sz w:val="24"/>
            <w:szCs w:val="24"/>
          </w:rPr>
          <w:t>http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4A2E23">
          <w:rPr>
            <w:rFonts w:ascii="Times New Roman" w:hAnsi="Times New Roman" w:cs="Times New Roman"/>
            <w:sz w:val="24"/>
            <w:szCs w:val="24"/>
          </w:rPr>
          <w:t>katalog</w:t>
        </w:r>
        <w:proofErr w:type="spellEnd"/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A2E23">
          <w:rPr>
            <w:rFonts w:ascii="Times New Roman" w:hAnsi="Times New Roman" w:cs="Times New Roman"/>
            <w:sz w:val="24"/>
            <w:szCs w:val="24"/>
          </w:rPr>
          <w:t>iot</w:t>
        </w:r>
        <w:proofErr w:type="spellEnd"/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A2E23">
          <w:rPr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4A2E23">
          <w:rPr>
            <w:rFonts w:ascii="Times New Roman" w:hAnsi="Times New Roman" w:cs="Times New Roman"/>
            <w:spacing w:val="-6"/>
            <w:sz w:val="24"/>
            <w:szCs w:val="24"/>
            <w:lang w:val="ru-RU"/>
          </w:rPr>
          <w:t xml:space="preserve"> </w:t>
        </w:r>
      </w:hyperlink>
      <w:r w:rsidRPr="004A2E23">
        <w:rPr>
          <w:rFonts w:ascii="Times New Roman" w:hAnsi="Times New Roman" w:cs="Times New Roman"/>
          <w:sz w:val="24"/>
          <w:szCs w:val="24"/>
          <w:lang w:val="ru-RU"/>
        </w:rPr>
        <w:t>5.</w:t>
      </w:r>
      <w:r w:rsidRPr="004A2E23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proofErr w:type="spellStart"/>
      <w:r w:rsidRPr="004A2E23">
        <w:rPr>
          <w:rFonts w:ascii="Times New Roman" w:hAnsi="Times New Roman" w:cs="Times New Roman"/>
          <w:sz w:val="24"/>
          <w:szCs w:val="24"/>
        </w:rPr>
        <w:t>Библиотека</w:t>
      </w:r>
      <w:proofErr w:type="spellEnd"/>
      <w:r w:rsidRPr="004A2E23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4A2E23">
        <w:rPr>
          <w:rFonts w:ascii="Times New Roman" w:hAnsi="Times New Roman" w:cs="Times New Roman"/>
          <w:sz w:val="24"/>
          <w:szCs w:val="24"/>
        </w:rPr>
        <w:t>материалов</w:t>
      </w:r>
      <w:proofErr w:type="spellEnd"/>
      <w:r w:rsidRPr="004A2E2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A2E23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Pr="004A2E2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A2E23">
        <w:rPr>
          <w:rFonts w:ascii="Times New Roman" w:hAnsi="Times New Roman" w:cs="Times New Roman"/>
          <w:sz w:val="24"/>
          <w:szCs w:val="24"/>
        </w:rPr>
        <w:t>начальной</w:t>
      </w:r>
      <w:proofErr w:type="spellEnd"/>
      <w:r w:rsidRPr="004A2E23">
        <w:rPr>
          <w:rFonts w:ascii="Times New Roman" w:hAnsi="Times New Roman" w:cs="Times New Roman"/>
          <w:sz w:val="24"/>
          <w:szCs w:val="24"/>
        </w:rPr>
        <w:t xml:space="preserve"> школы</w:t>
      </w:r>
      <w:hyperlink r:id="rId17">
        <w:r w:rsidRPr="004A2E23">
          <w:rPr>
            <w:rFonts w:ascii="Times New Roman" w:hAnsi="Times New Roman" w:cs="Times New Roman"/>
            <w:sz w:val="24"/>
            <w:szCs w:val="24"/>
          </w:rPr>
          <w:t>http://www.nachalka.com/biblioteka</w:t>
        </w:r>
      </w:hyperlink>
    </w:p>
    <w:p w14:paraId="6C9C15B9" w14:textId="77777777" w:rsidR="003D42AE" w:rsidRPr="004A2E23" w:rsidRDefault="003D42AE" w:rsidP="003D42AE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after="0" w:line="275" w:lineRule="exact"/>
        <w:contextualSpacing w:val="0"/>
        <w:rPr>
          <w:rFonts w:ascii="Times New Roman" w:hAnsi="Times New Roman" w:cs="Times New Roman"/>
          <w:sz w:val="24"/>
          <w:szCs w:val="24"/>
          <w:lang w:val="ru-RU"/>
        </w:rPr>
      </w:pPr>
      <w:r w:rsidRPr="004A2E23">
        <w:rPr>
          <w:rFonts w:ascii="Times New Roman" w:hAnsi="Times New Roman" w:cs="Times New Roman"/>
          <w:sz w:val="24"/>
          <w:szCs w:val="24"/>
        </w:rPr>
        <w:t>M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Start"/>
      <w:r w:rsidRPr="004A2E23">
        <w:rPr>
          <w:rFonts w:ascii="Times New Roman" w:hAnsi="Times New Roman" w:cs="Times New Roman"/>
          <w:sz w:val="24"/>
          <w:szCs w:val="24"/>
        </w:rPr>
        <w:t>todkabinet</w:t>
      </w:r>
      <w:proofErr w:type="spellEnd"/>
      <w:r w:rsidRPr="004A2E23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4A2E23">
        <w:rPr>
          <w:rFonts w:ascii="Times New Roman" w:hAnsi="Times New Roman" w:cs="Times New Roman"/>
          <w:sz w:val="24"/>
          <w:szCs w:val="24"/>
        </w:rPr>
        <w:t>eu</w:t>
      </w:r>
      <w:proofErr w:type="spellEnd"/>
      <w:r w:rsidRPr="004A2E23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4A2E23">
        <w:rPr>
          <w:rFonts w:ascii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информационно-методический</w:t>
      </w:r>
      <w:r w:rsidRPr="004A2E23">
        <w:rPr>
          <w:rFonts w:ascii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кабинет</w:t>
      </w:r>
      <w:hyperlink r:id="rId18">
        <w:r w:rsidRPr="004A2E23">
          <w:rPr>
            <w:rFonts w:ascii="Times New Roman" w:hAnsi="Times New Roman" w:cs="Times New Roman"/>
            <w:sz w:val="24"/>
            <w:szCs w:val="24"/>
          </w:rPr>
          <w:t>http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A2E23">
          <w:rPr>
            <w:rFonts w:ascii="Times New Roman" w:hAnsi="Times New Roman" w:cs="Times New Roman"/>
            <w:sz w:val="24"/>
            <w:szCs w:val="24"/>
          </w:rPr>
          <w:t>www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A2E23">
          <w:rPr>
            <w:rFonts w:ascii="Times New Roman" w:hAnsi="Times New Roman" w:cs="Times New Roman"/>
            <w:sz w:val="24"/>
            <w:szCs w:val="24"/>
          </w:rPr>
          <w:t>metodkabinet</w:t>
        </w:r>
        <w:proofErr w:type="spellEnd"/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A2E23">
          <w:rPr>
            <w:rFonts w:ascii="Times New Roman" w:hAnsi="Times New Roman" w:cs="Times New Roman"/>
            <w:sz w:val="24"/>
            <w:szCs w:val="24"/>
          </w:rPr>
          <w:t>eu</w:t>
        </w:r>
        <w:proofErr w:type="spellEnd"/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14:paraId="3AFA5158" w14:textId="77777777" w:rsidR="003D42AE" w:rsidRPr="004A2E23" w:rsidRDefault="003D42AE" w:rsidP="003D42AE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val="ru-RU"/>
        </w:rPr>
      </w:pPr>
      <w:r w:rsidRPr="004A2E23">
        <w:rPr>
          <w:rFonts w:ascii="Times New Roman" w:hAnsi="Times New Roman" w:cs="Times New Roman"/>
          <w:sz w:val="24"/>
          <w:szCs w:val="24"/>
          <w:lang w:val="ru-RU"/>
        </w:rPr>
        <w:t>Каталог</w:t>
      </w:r>
      <w:r w:rsidRPr="004A2E23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образовательных</w:t>
      </w:r>
      <w:r w:rsidRPr="004A2E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ресурсов</w:t>
      </w:r>
      <w:r w:rsidRPr="004A2E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сети</w:t>
      </w:r>
      <w:r w:rsidRPr="004A2E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«Интернет»</w:t>
      </w:r>
      <w:r w:rsidRPr="004A2E2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hyperlink r:id="rId19">
        <w:r w:rsidRPr="004A2E23">
          <w:rPr>
            <w:rFonts w:ascii="Times New Roman" w:hAnsi="Times New Roman" w:cs="Times New Roman"/>
            <w:sz w:val="24"/>
            <w:szCs w:val="24"/>
          </w:rPr>
          <w:t>http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A2E23">
          <w:rPr>
            <w:rFonts w:ascii="Times New Roman" w:hAnsi="Times New Roman" w:cs="Times New Roman"/>
            <w:sz w:val="24"/>
            <w:szCs w:val="24"/>
          </w:rPr>
          <w:t>catalog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A2E23">
          <w:rPr>
            <w:rFonts w:ascii="Times New Roman" w:hAnsi="Times New Roman" w:cs="Times New Roman"/>
            <w:sz w:val="24"/>
            <w:szCs w:val="24"/>
          </w:rPr>
          <w:t>iot</w:t>
        </w:r>
        <w:proofErr w:type="spellEnd"/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A2E23">
          <w:rPr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14:paraId="300F6F9E" w14:textId="77777777" w:rsidR="003D42AE" w:rsidRPr="004A2E23" w:rsidRDefault="003D42AE" w:rsidP="003D42AE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val="ru-RU"/>
        </w:rPr>
      </w:pPr>
      <w:r w:rsidRPr="004A2E23">
        <w:rPr>
          <w:rFonts w:ascii="Times New Roman" w:hAnsi="Times New Roman" w:cs="Times New Roman"/>
          <w:sz w:val="24"/>
          <w:szCs w:val="24"/>
          <w:lang w:val="ru-RU"/>
        </w:rPr>
        <w:t>Российский</w:t>
      </w:r>
      <w:r w:rsidRPr="004A2E23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образовательный</w:t>
      </w:r>
      <w:r w:rsidRPr="004A2E23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портал</w:t>
      </w:r>
      <w:r w:rsidRPr="004A2E23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hyperlink r:id="rId20">
        <w:r w:rsidRPr="004A2E23">
          <w:rPr>
            <w:rFonts w:ascii="Times New Roman" w:hAnsi="Times New Roman" w:cs="Times New Roman"/>
            <w:sz w:val="24"/>
            <w:szCs w:val="24"/>
          </w:rPr>
          <w:t>http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A2E23">
          <w:rPr>
            <w:rFonts w:ascii="Times New Roman" w:hAnsi="Times New Roman" w:cs="Times New Roman"/>
            <w:sz w:val="24"/>
            <w:szCs w:val="24"/>
          </w:rPr>
          <w:t>www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A2E23">
          <w:rPr>
            <w:rFonts w:ascii="Times New Roman" w:hAnsi="Times New Roman" w:cs="Times New Roman"/>
            <w:sz w:val="24"/>
            <w:szCs w:val="24"/>
          </w:rPr>
          <w:t>school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A2E23">
          <w:rPr>
            <w:rFonts w:ascii="Times New Roman" w:hAnsi="Times New Roman" w:cs="Times New Roman"/>
            <w:sz w:val="24"/>
            <w:szCs w:val="24"/>
          </w:rPr>
          <w:t>edu</w:t>
        </w:r>
        <w:proofErr w:type="spellEnd"/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A2E23">
          <w:rPr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14:paraId="5B39C149" w14:textId="77777777" w:rsidR="003D42AE" w:rsidRPr="004A2E23" w:rsidRDefault="003D42AE" w:rsidP="003D42AE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val="ru-RU"/>
        </w:rPr>
      </w:pPr>
      <w:r w:rsidRPr="004A2E23">
        <w:rPr>
          <w:rFonts w:ascii="Times New Roman" w:hAnsi="Times New Roman" w:cs="Times New Roman"/>
          <w:sz w:val="24"/>
          <w:szCs w:val="24"/>
          <w:lang w:val="ru-RU"/>
        </w:rPr>
        <w:t>Портал</w:t>
      </w:r>
      <w:r w:rsidRPr="004A2E23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«Российское</w:t>
      </w:r>
      <w:r w:rsidRPr="004A2E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4A2E23">
        <w:rPr>
          <w:rFonts w:ascii="Times New Roman" w:hAnsi="Times New Roman" w:cs="Times New Roman"/>
          <w:sz w:val="24"/>
          <w:szCs w:val="24"/>
          <w:lang w:val="ru-RU"/>
        </w:rPr>
        <w:t>образование</w:t>
      </w:r>
      <w:r w:rsidRPr="004A2E2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hyperlink r:id="rId21">
        <w:r w:rsidRPr="004A2E23">
          <w:rPr>
            <w:rFonts w:ascii="Times New Roman" w:hAnsi="Times New Roman" w:cs="Times New Roman"/>
            <w:sz w:val="24"/>
            <w:szCs w:val="24"/>
          </w:rPr>
          <w:t>http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A2E23">
          <w:rPr>
            <w:rFonts w:ascii="Times New Roman" w:hAnsi="Times New Roman" w:cs="Times New Roman"/>
            <w:sz w:val="24"/>
            <w:szCs w:val="24"/>
          </w:rPr>
          <w:t>www</w:t>
        </w:r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A2E23">
          <w:rPr>
            <w:rFonts w:ascii="Times New Roman" w:hAnsi="Times New Roman" w:cs="Times New Roman"/>
            <w:sz w:val="24"/>
            <w:szCs w:val="24"/>
          </w:rPr>
          <w:t>edu</w:t>
        </w:r>
        <w:proofErr w:type="spellEnd"/>
        <w:r w:rsidRPr="004A2E23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A2E23">
          <w:rPr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14:paraId="51B8F2E6" w14:textId="77777777" w:rsidR="003D42AE" w:rsidRPr="003D42AE" w:rsidRDefault="003D42AE" w:rsidP="003D42AE">
      <w:pPr>
        <w:pStyle w:val="af"/>
        <w:spacing w:before="11"/>
        <w:rPr>
          <w:sz w:val="21"/>
          <w:lang w:val="ru-RU"/>
        </w:rPr>
      </w:pPr>
    </w:p>
    <w:p w14:paraId="3F4B322E" w14:textId="77777777" w:rsidR="003D42AE" w:rsidRDefault="003D42AE" w:rsidP="003D42AE">
      <w:pPr>
        <w:pStyle w:val="110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14:paraId="42D0D345" w14:textId="77777777" w:rsidR="003D42AE" w:rsidRPr="003D42AE" w:rsidRDefault="00C638B4" w:rsidP="003D42AE">
      <w:pPr>
        <w:pStyle w:val="af"/>
        <w:rPr>
          <w:spacing w:val="1"/>
          <w:lang w:val="ru-RU"/>
        </w:rPr>
      </w:pPr>
      <w:hyperlink r:id="rId22" w:history="1">
        <w:r w:rsidR="003D42AE" w:rsidRPr="002D423C">
          <w:rPr>
            <w:rStyle w:val="aff8"/>
          </w:rPr>
          <w:t>http</w:t>
        </w:r>
        <w:r w:rsidR="003D42AE" w:rsidRPr="003D42AE">
          <w:rPr>
            <w:rStyle w:val="aff8"/>
            <w:lang w:val="ru-RU"/>
          </w:rPr>
          <w:t>://</w:t>
        </w:r>
        <w:proofErr w:type="spellStart"/>
        <w:r w:rsidR="003D42AE" w:rsidRPr="002D423C">
          <w:rPr>
            <w:rStyle w:val="aff8"/>
          </w:rPr>
          <w:t>ru</w:t>
        </w:r>
        <w:proofErr w:type="spellEnd"/>
        <w:r w:rsidR="003D42AE" w:rsidRPr="003D42AE">
          <w:rPr>
            <w:rStyle w:val="aff8"/>
            <w:lang w:val="ru-RU"/>
          </w:rPr>
          <w:t>.</w:t>
        </w:r>
        <w:proofErr w:type="spellStart"/>
        <w:r w:rsidR="003D42AE" w:rsidRPr="002D423C">
          <w:rPr>
            <w:rStyle w:val="aff8"/>
          </w:rPr>
          <w:t>wikipedia</w:t>
        </w:r>
        <w:proofErr w:type="spellEnd"/>
        <w:r w:rsidR="003D42AE" w:rsidRPr="003D42AE">
          <w:rPr>
            <w:rStyle w:val="aff8"/>
            <w:lang w:val="ru-RU"/>
          </w:rPr>
          <w:t>.</w:t>
        </w:r>
        <w:r w:rsidR="003D42AE" w:rsidRPr="002D423C">
          <w:rPr>
            <w:rStyle w:val="aff8"/>
          </w:rPr>
          <w:t>org</w:t>
        </w:r>
        <w:r w:rsidR="003D42AE" w:rsidRPr="003D42AE">
          <w:rPr>
            <w:rStyle w:val="aff8"/>
            <w:lang w:val="ru-RU"/>
          </w:rPr>
          <w:t>/</w:t>
        </w:r>
      </w:hyperlink>
      <w:r w:rsidR="003D42AE" w:rsidRPr="003D42AE">
        <w:rPr>
          <w:spacing w:val="1"/>
          <w:lang w:val="ru-RU"/>
        </w:rPr>
        <w:t xml:space="preserve"> </w:t>
      </w:r>
    </w:p>
    <w:p w14:paraId="6045DF9F" w14:textId="77777777" w:rsidR="003D42AE" w:rsidRPr="003D42AE" w:rsidRDefault="00C638B4" w:rsidP="003D42AE">
      <w:pPr>
        <w:pStyle w:val="af"/>
        <w:rPr>
          <w:lang w:val="ru-RU"/>
        </w:rPr>
      </w:pPr>
      <w:hyperlink r:id="rId23">
        <w:r w:rsidR="003D42AE">
          <w:t>http</w:t>
        </w:r>
        <w:r w:rsidR="003D42AE" w:rsidRPr="003D42AE">
          <w:rPr>
            <w:lang w:val="ru-RU"/>
          </w:rPr>
          <w:t>://</w:t>
        </w:r>
        <w:r w:rsidR="003D42AE">
          <w:t>arch</w:t>
        </w:r>
        <w:r w:rsidR="003D42AE" w:rsidRPr="003D42AE">
          <w:rPr>
            <w:lang w:val="ru-RU"/>
          </w:rPr>
          <w:t>.</w:t>
        </w:r>
        <w:proofErr w:type="spellStart"/>
        <w:r w:rsidR="003D42AE">
          <w:t>rgdb</w:t>
        </w:r>
        <w:proofErr w:type="spellEnd"/>
        <w:r w:rsidR="003D42AE" w:rsidRPr="003D42AE">
          <w:rPr>
            <w:lang w:val="ru-RU"/>
          </w:rPr>
          <w:t>.</w:t>
        </w:r>
        <w:proofErr w:type="spellStart"/>
        <w:r w:rsidR="003D42AE">
          <w:t>ru</w:t>
        </w:r>
        <w:proofErr w:type="spellEnd"/>
        <w:r w:rsidR="003D42AE" w:rsidRPr="003D42AE">
          <w:rPr>
            <w:lang w:val="ru-RU"/>
          </w:rPr>
          <w:t>/</w:t>
        </w:r>
        <w:proofErr w:type="spellStart"/>
        <w:r w:rsidR="003D42AE">
          <w:t>xmlui</w:t>
        </w:r>
        <w:proofErr w:type="spellEnd"/>
        <w:r w:rsidR="003D42AE" w:rsidRPr="003D42AE">
          <w:rPr>
            <w:lang w:val="ru-RU"/>
          </w:rPr>
          <w:t>/</w:t>
        </w:r>
      </w:hyperlink>
    </w:p>
    <w:p w14:paraId="73A0C3A1" w14:textId="77777777" w:rsidR="003D42AE" w:rsidRPr="003D42AE" w:rsidRDefault="003D42AE" w:rsidP="003D42AE">
      <w:pPr>
        <w:pStyle w:val="af"/>
        <w:rPr>
          <w:lang w:val="ru-RU"/>
        </w:rPr>
      </w:pPr>
      <w:r w:rsidRPr="003D42AE">
        <w:rPr>
          <w:spacing w:val="1"/>
          <w:lang w:val="ru-RU"/>
        </w:rPr>
        <w:t xml:space="preserve"> </w:t>
      </w:r>
      <w:hyperlink r:id="rId24">
        <w:r>
          <w:rPr>
            <w:spacing w:val="-1"/>
          </w:rPr>
          <w:t>http</w:t>
        </w:r>
        <w:r w:rsidRPr="003D42AE">
          <w:rPr>
            <w:spacing w:val="-1"/>
            <w:lang w:val="ru-RU"/>
          </w:rPr>
          <w:t>://</w:t>
        </w:r>
        <w:r>
          <w:rPr>
            <w:spacing w:val="-1"/>
          </w:rPr>
          <w:t>school</w:t>
        </w:r>
        <w:r w:rsidRPr="003D42AE">
          <w:rPr>
            <w:spacing w:val="-1"/>
            <w:lang w:val="ru-RU"/>
          </w:rPr>
          <w:t>-</w:t>
        </w:r>
        <w:r>
          <w:rPr>
            <w:spacing w:val="-1"/>
          </w:rPr>
          <w:t>collection</w:t>
        </w:r>
        <w:r w:rsidRPr="003D42AE">
          <w:rPr>
            <w:spacing w:val="-1"/>
            <w:lang w:val="ru-RU"/>
          </w:rPr>
          <w:t>.</w:t>
        </w:r>
        <w:proofErr w:type="spellStart"/>
        <w:r>
          <w:rPr>
            <w:spacing w:val="-1"/>
          </w:rPr>
          <w:t>edu</w:t>
        </w:r>
        <w:proofErr w:type="spellEnd"/>
        <w:r w:rsidRPr="003D42AE">
          <w:rPr>
            <w:spacing w:val="-1"/>
            <w:lang w:val="ru-RU"/>
          </w:rPr>
          <w:t>.</w:t>
        </w:r>
        <w:proofErr w:type="spellStart"/>
        <w:r>
          <w:rPr>
            <w:spacing w:val="-1"/>
          </w:rPr>
          <w:t>ru</w:t>
        </w:r>
        <w:proofErr w:type="spellEnd"/>
        <w:r w:rsidRPr="003D42AE">
          <w:rPr>
            <w:spacing w:val="-1"/>
            <w:lang w:val="ru-RU"/>
          </w:rPr>
          <w:t>/</w:t>
        </w:r>
      </w:hyperlink>
    </w:p>
    <w:p w14:paraId="797DF4C4" w14:textId="77777777" w:rsidR="003D42AE" w:rsidRPr="003D42AE" w:rsidRDefault="003D42AE" w:rsidP="003D42AE">
      <w:pPr>
        <w:pStyle w:val="af"/>
        <w:spacing w:line="292" w:lineRule="auto"/>
        <w:rPr>
          <w:lang w:val="ru-RU"/>
        </w:rPr>
      </w:pPr>
      <w:r w:rsidRPr="003D42AE">
        <w:rPr>
          <w:lang w:val="ru-RU"/>
        </w:rPr>
        <w:t>Литературное</w:t>
      </w:r>
      <w:r w:rsidRPr="003D42AE">
        <w:rPr>
          <w:spacing w:val="-6"/>
          <w:lang w:val="ru-RU"/>
        </w:rPr>
        <w:t xml:space="preserve"> </w:t>
      </w:r>
      <w:r w:rsidRPr="003D42AE">
        <w:rPr>
          <w:lang w:val="ru-RU"/>
        </w:rPr>
        <w:t>чтение.</w:t>
      </w:r>
      <w:r w:rsidRPr="003D42AE">
        <w:rPr>
          <w:spacing w:val="-6"/>
          <w:lang w:val="ru-RU"/>
        </w:rPr>
        <w:t xml:space="preserve">  </w:t>
      </w:r>
      <w:r w:rsidRPr="003D42AE">
        <w:rPr>
          <w:lang w:val="ru-RU"/>
        </w:rPr>
        <w:t>Учебник.</w:t>
      </w:r>
      <w:r w:rsidRPr="003D42AE">
        <w:rPr>
          <w:spacing w:val="-6"/>
          <w:lang w:val="ru-RU"/>
        </w:rPr>
        <w:t xml:space="preserve"> </w:t>
      </w:r>
      <w:r w:rsidRPr="003D42AE">
        <w:rPr>
          <w:lang w:val="ru-RU"/>
        </w:rPr>
        <w:t>1</w:t>
      </w:r>
      <w:r w:rsidRPr="003D42AE">
        <w:rPr>
          <w:spacing w:val="-6"/>
          <w:lang w:val="ru-RU"/>
        </w:rPr>
        <w:t xml:space="preserve"> </w:t>
      </w:r>
      <w:r w:rsidRPr="003D42AE">
        <w:rPr>
          <w:lang w:val="ru-RU"/>
        </w:rPr>
        <w:t>класс.</w:t>
      </w:r>
      <w:r w:rsidRPr="003D42AE">
        <w:rPr>
          <w:spacing w:val="-6"/>
          <w:lang w:val="ru-RU"/>
        </w:rPr>
        <w:t xml:space="preserve"> </w:t>
      </w:r>
      <w:r w:rsidRPr="003D42AE">
        <w:rPr>
          <w:lang w:val="ru-RU"/>
        </w:rPr>
        <w:t>Издательство</w:t>
      </w:r>
      <w:r w:rsidRPr="003D42AE">
        <w:rPr>
          <w:spacing w:val="-6"/>
          <w:lang w:val="ru-RU"/>
        </w:rPr>
        <w:t xml:space="preserve"> </w:t>
      </w:r>
      <w:r w:rsidRPr="003D42AE">
        <w:rPr>
          <w:lang w:val="ru-RU"/>
        </w:rPr>
        <w:t>"Просвещение</w:t>
      </w:r>
    </w:p>
    <w:p w14:paraId="7023F804" w14:textId="77777777" w:rsidR="003D42AE" w:rsidRPr="003D42AE" w:rsidRDefault="00C638B4" w:rsidP="003D42AE">
      <w:pPr>
        <w:pStyle w:val="af"/>
        <w:spacing w:line="292" w:lineRule="auto"/>
        <w:rPr>
          <w:spacing w:val="-7"/>
          <w:lang w:val="ru-RU"/>
        </w:rPr>
      </w:pPr>
      <w:hyperlink r:id="rId25" w:history="1">
        <w:r w:rsidR="003D42AE" w:rsidRPr="002D423C">
          <w:rPr>
            <w:rStyle w:val="aff8"/>
          </w:rPr>
          <w:t>https</w:t>
        </w:r>
        <w:r w:rsidR="003D42AE" w:rsidRPr="003D42AE">
          <w:rPr>
            <w:rStyle w:val="aff8"/>
            <w:lang w:val="ru-RU"/>
          </w:rPr>
          <w:t>://</w:t>
        </w:r>
        <w:proofErr w:type="spellStart"/>
        <w:r w:rsidR="003D42AE" w:rsidRPr="002D423C">
          <w:rPr>
            <w:rStyle w:val="aff8"/>
          </w:rPr>
          <w:t>clck</w:t>
        </w:r>
        <w:proofErr w:type="spellEnd"/>
        <w:r w:rsidR="003D42AE" w:rsidRPr="003D42AE">
          <w:rPr>
            <w:rStyle w:val="aff8"/>
            <w:lang w:val="ru-RU"/>
          </w:rPr>
          <w:t>.</w:t>
        </w:r>
        <w:proofErr w:type="spellStart"/>
        <w:r w:rsidR="003D42AE" w:rsidRPr="002D423C">
          <w:rPr>
            <w:rStyle w:val="aff8"/>
          </w:rPr>
          <w:t>ru</w:t>
        </w:r>
        <w:proofErr w:type="spellEnd"/>
        <w:r w:rsidR="003D42AE" w:rsidRPr="003D42AE">
          <w:rPr>
            <w:rStyle w:val="aff8"/>
            <w:lang w:val="ru-RU"/>
          </w:rPr>
          <w:t>/</w:t>
        </w:r>
        <w:proofErr w:type="spellStart"/>
        <w:r w:rsidR="003D42AE" w:rsidRPr="002D423C">
          <w:rPr>
            <w:rStyle w:val="aff8"/>
          </w:rPr>
          <w:t>aib</w:t>
        </w:r>
        <w:proofErr w:type="spellEnd"/>
        <w:r w:rsidR="003D42AE" w:rsidRPr="003D42AE">
          <w:rPr>
            <w:rStyle w:val="aff8"/>
            <w:lang w:val="ru-RU"/>
          </w:rPr>
          <w:t>3</w:t>
        </w:r>
        <w:r w:rsidR="003D42AE" w:rsidRPr="002D423C">
          <w:rPr>
            <w:rStyle w:val="aff8"/>
          </w:rPr>
          <w:t>H</w:t>
        </w:r>
      </w:hyperlink>
      <w:r w:rsidR="003D42AE" w:rsidRPr="003D42AE">
        <w:rPr>
          <w:spacing w:val="-7"/>
          <w:lang w:val="ru-RU"/>
        </w:rPr>
        <w:t xml:space="preserve"> </w:t>
      </w:r>
    </w:p>
    <w:p w14:paraId="2EEE9230" w14:textId="77777777" w:rsidR="003D42AE" w:rsidRPr="004A2E23" w:rsidRDefault="003D42AE" w:rsidP="003D42AE">
      <w:pPr>
        <w:pStyle w:val="af"/>
        <w:spacing w:line="292" w:lineRule="auto"/>
        <w:rPr>
          <w:rFonts w:ascii="Times New Roman" w:hAnsi="Times New Roman" w:cs="Times New Roman"/>
          <w:lang w:val="ru-RU"/>
        </w:rPr>
      </w:pPr>
      <w:r w:rsidRPr="004A2E23">
        <w:rPr>
          <w:rFonts w:ascii="Times New Roman" w:hAnsi="Times New Roman" w:cs="Times New Roman"/>
          <w:lang w:val="ru-RU"/>
        </w:rPr>
        <w:t>Цифровой</w:t>
      </w:r>
      <w:r w:rsidRPr="004A2E23">
        <w:rPr>
          <w:rFonts w:ascii="Times New Roman" w:hAnsi="Times New Roman" w:cs="Times New Roman"/>
          <w:spacing w:val="-57"/>
          <w:lang w:val="ru-RU"/>
        </w:rPr>
        <w:t xml:space="preserve"> </w:t>
      </w:r>
      <w:r w:rsidRPr="004A2E23">
        <w:rPr>
          <w:rFonts w:ascii="Times New Roman" w:hAnsi="Times New Roman" w:cs="Times New Roman"/>
          <w:lang w:val="ru-RU"/>
        </w:rPr>
        <w:t>сервис</w:t>
      </w:r>
      <w:r w:rsidRPr="004A2E23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4A2E23">
        <w:rPr>
          <w:rFonts w:ascii="Times New Roman" w:hAnsi="Times New Roman" w:cs="Times New Roman"/>
          <w:lang w:val="ru-RU"/>
        </w:rPr>
        <w:t xml:space="preserve">"Учим стихи". </w:t>
      </w:r>
      <w:r w:rsidRPr="004A2E23">
        <w:rPr>
          <w:rFonts w:ascii="Times New Roman" w:hAnsi="Times New Roman" w:cs="Times New Roman"/>
        </w:rPr>
        <w:t>https</w:t>
      </w:r>
      <w:r w:rsidRPr="004A2E23">
        <w:rPr>
          <w:rFonts w:ascii="Times New Roman" w:hAnsi="Times New Roman" w:cs="Times New Roman"/>
          <w:lang w:val="ru-RU"/>
        </w:rPr>
        <w:t>://</w:t>
      </w:r>
      <w:proofErr w:type="spellStart"/>
      <w:r w:rsidRPr="004A2E23">
        <w:rPr>
          <w:rFonts w:ascii="Times New Roman" w:hAnsi="Times New Roman" w:cs="Times New Roman"/>
        </w:rPr>
        <w:t>clck</w:t>
      </w:r>
      <w:proofErr w:type="spellEnd"/>
      <w:r w:rsidRPr="004A2E23">
        <w:rPr>
          <w:rFonts w:ascii="Times New Roman" w:hAnsi="Times New Roman" w:cs="Times New Roman"/>
          <w:lang w:val="ru-RU"/>
        </w:rPr>
        <w:t>.</w:t>
      </w:r>
      <w:proofErr w:type="spellStart"/>
      <w:r w:rsidRPr="004A2E23">
        <w:rPr>
          <w:rFonts w:ascii="Times New Roman" w:hAnsi="Times New Roman" w:cs="Times New Roman"/>
        </w:rPr>
        <w:t>ru</w:t>
      </w:r>
      <w:proofErr w:type="spellEnd"/>
      <w:r w:rsidRPr="004A2E23">
        <w:rPr>
          <w:rFonts w:ascii="Times New Roman" w:hAnsi="Times New Roman" w:cs="Times New Roman"/>
          <w:lang w:val="ru-RU"/>
        </w:rPr>
        <w:t>/</w:t>
      </w:r>
      <w:proofErr w:type="spellStart"/>
      <w:r w:rsidRPr="004A2E23">
        <w:rPr>
          <w:rFonts w:ascii="Times New Roman" w:hAnsi="Times New Roman" w:cs="Times New Roman"/>
        </w:rPr>
        <w:t>aiaZs</w:t>
      </w:r>
      <w:proofErr w:type="spellEnd"/>
    </w:p>
    <w:p w14:paraId="116B0219" w14:textId="77777777" w:rsidR="003D42AE" w:rsidRPr="004A2E23" w:rsidRDefault="003D42AE" w:rsidP="003D42AE">
      <w:pPr>
        <w:pStyle w:val="af"/>
        <w:spacing w:line="292" w:lineRule="auto"/>
        <w:rPr>
          <w:rFonts w:ascii="Times New Roman" w:hAnsi="Times New Roman" w:cs="Times New Roman"/>
          <w:spacing w:val="-6"/>
          <w:lang w:val="ru-RU"/>
        </w:rPr>
      </w:pPr>
      <w:r w:rsidRPr="004A2E23">
        <w:rPr>
          <w:rFonts w:ascii="Times New Roman" w:hAnsi="Times New Roman" w:cs="Times New Roman"/>
          <w:lang w:val="ru-RU"/>
        </w:rPr>
        <w:t>Тренажер</w:t>
      </w:r>
      <w:r w:rsidRPr="004A2E23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4A2E23">
        <w:rPr>
          <w:rFonts w:ascii="Times New Roman" w:hAnsi="Times New Roman" w:cs="Times New Roman"/>
          <w:lang w:val="ru-RU"/>
        </w:rPr>
        <w:t>по</w:t>
      </w:r>
      <w:r w:rsidRPr="004A2E23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4A2E23">
        <w:rPr>
          <w:rFonts w:ascii="Times New Roman" w:hAnsi="Times New Roman" w:cs="Times New Roman"/>
          <w:lang w:val="ru-RU"/>
        </w:rPr>
        <w:t>чтению.</w:t>
      </w:r>
      <w:r w:rsidRPr="004A2E23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4A2E23">
        <w:rPr>
          <w:rFonts w:ascii="Times New Roman" w:hAnsi="Times New Roman" w:cs="Times New Roman"/>
          <w:lang w:val="ru-RU"/>
        </w:rPr>
        <w:t>О.В.</w:t>
      </w:r>
      <w:r w:rsidRPr="004A2E23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4A2E23">
        <w:rPr>
          <w:rFonts w:ascii="Times New Roman" w:hAnsi="Times New Roman" w:cs="Times New Roman"/>
          <w:lang w:val="ru-RU"/>
        </w:rPr>
        <w:t>Фомин.</w:t>
      </w:r>
      <w:r w:rsidRPr="004A2E23">
        <w:rPr>
          <w:rFonts w:ascii="Times New Roman" w:hAnsi="Times New Roman" w:cs="Times New Roman"/>
          <w:spacing w:val="-6"/>
          <w:lang w:val="ru-RU"/>
        </w:rPr>
        <w:t xml:space="preserve"> </w:t>
      </w:r>
    </w:p>
    <w:p w14:paraId="513C3792" w14:textId="77777777" w:rsidR="003D42AE" w:rsidRPr="004A2E23" w:rsidRDefault="003D42AE" w:rsidP="003D42AE">
      <w:pPr>
        <w:pStyle w:val="af"/>
        <w:spacing w:line="292" w:lineRule="auto"/>
        <w:rPr>
          <w:rFonts w:ascii="Times New Roman" w:hAnsi="Times New Roman" w:cs="Times New Roman"/>
          <w:lang w:val="ru-RU"/>
        </w:rPr>
      </w:pPr>
      <w:proofErr w:type="spellStart"/>
      <w:r w:rsidRPr="004A2E23">
        <w:rPr>
          <w:rFonts w:ascii="Times New Roman" w:hAnsi="Times New Roman" w:cs="Times New Roman"/>
          <w:lang w:val="ru-RU"/>
        </w:rPr>
        <w:t>Послебукварный</w:t>
      </w:r>
      <w:proofErr w:type="spellEnd"/>
      <w:r w:rsidRPr="004A2E23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4A2E23">
        <w:rPr>
          <w:rFonts w:ascii="Times New Roman" w:hAnsi="Times New Roman" w:cs="Times New Roman"/>
          <w:lang w:val="ru-RU"/>
        </w:rPr>
        <w:t>период.</w:t>
      </w:r>
      <w:r w:rsidRPr="004A2E23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4A2E23">
        <w:rPr>
          <w:rFonts w:ascii="Times New Roman" w:hAnsi="Times New Roman" w:cs="Times New Roman"/>
        </w:rPr>
        <w:t>https</w:t>
      </w:r>
      <w:r w:rsidRPr="004A2E23">
        <w:rPr>
          <w:rFonts w:ascii="Times New Roman" w:hAnsi="Times New Roman" w:cs="Times New Roman"/>
          <w:lang w:val="ru-RU"/>
        </w:rPr>
        <w:t>://</w:t>
      </w:r>
      <w:proofErr w:type="spellStart"/>
      <w:r w:rsidRPr="004A2E23">
        <w:rPr>
          <w:rFonts w:ascii="Times New Roman" w:hAnsi="Times New Roman" w:cs="Times New Roman"/>
        </w:rPr>
        <w:t>clck</w:t>
      </w:r>
      <w:proofErr w:type="spellEnd"/>
      <w:r w:rsidRPr="004A2E23">
        <w:rPr>
          <w:rFonts w:ascii="Times New Roman" w:hAnsi="Times New Roman" w:cs="Times New Roman"/>
          <w:lang w:val="ru-RU"/>
        </w:rPr>
        <w:t>.</w:t>
      </w:r>
      <w:proofErr w:type="spellStart"/>
      <w:r w:rsidRPr="004A2E23">
        <w:rPr>
          <w:rFonts w:ascii="Times New Roman" w:hAnsi="Times New Roman" w:cs="Times New Roman"/>
        </w:rPr>
        <w:t>ru</w:t>
      </w:r>
      <w:proofErr w:type="spellEnd"/>
      <w:r w:rsidRPr="004A2E23">
        <w:rPr>
          <w:rFonts w:ascii="Times New Roman" w:hAnsi="Times New Roman" w:cs="Times New Roman"/>
          <w:lang w:val="ru-RU"/>
        </w:rPr>
        <w:t>/</w:t>
      </w:r>
      <w:hyperlink r:id="rId26">
        <w:r w:rsidRPr="004A2E23">
          <w:rPr>
            <w:rFonts w:ascii="Times New Roman" w:hAnsi="Times New Roman" w:cs="Times New Roman"/>
          </w:rPr>
          <w:t>http</w:t>
        </w:r>
        <w:r w:rsidRPr="004A2E23">
          <w:rPr>
            <w:rFonts w:ascii="Times New Roman" w:hAnsi="Times New Roman" w:cs="Times New Roman"/>
            <w:lang w:val="ru-RU"/>
          </w:rPr>
          <w:t>://</w:t>
        </w:r>
        <w:r w:rsidRPr="004A2E23">
          <w:rPr>
            <w:rFonts w:ascii="Times New Roman" w:hAnsi="Times New Roman" w:cs="Times New Roman"/>
          </w:rPr>
          <w:t>ru</w:t>
        </w:r>
        <w:r w:rsidRPr="004A2E23">
          <w:rPr>
            <w:rFonts w:ascii="Times New Roman" w:hAnsi="Times New Roman" w:cs="Times New Roman"/>
            <w:lang w:val="ru-RU"/>
          </w:rPr>
          <w:t>.</w:t>
        </w:r>
        <w:r w:rsidRPr="004A2E23">
          <w:rPr>
            <w:rFonts w:ascii="Times New Roman" w:hAnsi="Times New Roman" w:cs="Times New Roman"/>
          </w:rPr>
          <w:t>wikipedia</w:t>
        </w:r>
        <w:r w:rsidRPr="004A2E23">
          <w:rPr>
            <w:rFonts w:ascii="Times New Roman" w:hAnsi="Times New Roman" w:cs="Times New Roman"/>
            <w:lang w:val="ru-RU"/>
          </w:rPr>
          <w:t>.</w:t>
        </w:r>
        <w:r w:rsidRPr="004A2E23">
          <w:rPr>
            <w:rFonts w:ascii="Times New Roman" w:hAnsi="Times New Roman" w:cs="Times New Roman"/>
          </w:rPr>
          <w:t>org</w:t>
        </w:r>
        <w:r w:rsidRPr="004A2E23">
          <w:rPr>
            <w:rFonts w:ascii="Times New Roman" w:hAnsi="Times New Roman" w:cs="Times New Roman"/>
            <w:lang w:val="ru-RU"/>
          </w:rPr>
          <w:t>/</w:t>
        </w:r>
      </w:hyperlink>
      <w:r w:rsidRPr="004A2E23">
        <w:rPr>
          <w:rFonts w:ascii="Times New Roman" w:hAnsi="Times New Roman" w:cs="Times New Roman"/>
          <w:spacing w:val="-57"/>
          <w:lang w:val="ru-RU"/>
        </w:rPr>
        <w:t xml:space="preserve"> </w:t>
      </w:r>
      <w:hyperlink r:id="rId27">
        <w:r w:rsidRPr="004A2E23">
          <w:rPr>
            <w:rFonts w:ascii="Times New Roman" w:hAnsi="Times New Roman" w:cs="Times New Roman"/>
          </w:rPr>
          <w:t>http</w:t>
        </w:r>
        <w:r w:rsidRPr="004A2E23">
          <w:rPr>
            <w:rFonts w:ascii="Times New Roman" w:hAnsi="Times New Roman" w:cs="Times New Roman"/>
            <w:lang w:val="ru-RU"/>
          </w:rPr>
          <w:t>://</w:t>
        </w:r>
        <w:r w:rsidRPr="004A2E23">
          <w:rPr>
            <w:rFonts w:ascii="Times New Roman" w:hAnsi="Times New Roman" w:cs="Times New Roman"/>
          </w:rPr>
          <w:t>arch</w:t>
        </w:r>
        <w:r w:rsidRPr="004A2E23">
          <w:rPr>
            <w:rFonts w:ascii="Times New Roman" w:hAnsi="Times New Roman" w:cs="Times New Roman"/>
            <w:lang w:val="ru-RU"/>
          </w:rPr>
          <w:t>.</w:t>
        </w:r>
        <w:r w:rsidRPr="004A2E23">
          <w:rPr>
            <w:rFonts w:ascii="Times New Roman" w:hAnsi="Times New Roman" w:cs="Times New Roman"/>
          </w:rPr>
          <w:t>rgdb</w:t>
        </w:r>
        <w:r w:rsidRPr="004A2E23">
          <w:rPr>
            <w:rFonts w:ascii="Times New Roman" w:hAnsi="Times New Roman" w:cs="Times New Roman"/>
            <w:lang w:val="ru-RU"/>
          </w:rPr>
          <w:t>.</w:t>
        </w:r>
        <w:r w:rsidRPr="004A2E23">
          <w:rPr>
            <w:rFonts w:ascii="Times New Roman" w:hAnsi="Times New Roman" w:cs="Times New Roman"/>
          </w:rPr>
          <w:t>ru</w:t>
        </w:r>
        <w:r w:rsidRPr="004A2E23">
          <w:rPr>
            <w:rFonts w:ascii="Times New Roman" w:hAnsi="Times New Roman" w:cs="Times New Roman"/>
            <w:lang w:val="ru-RU"/>
          </w:rPr>
          <w:t>/</w:t>
        </w:r>
        <w:r w:rsidRPr="004A2E23">
          <w:rPr>
            <w:rFonts w:ascii="Times New Roman" w:hAnsi="Times New Roman" w:cs="Times New Roman"/>
          </w:rPr>
          <w:t>xmlui</w:t>
        </w:r>
        <w:r w:rsidRPr="004A2E23">
          <w:rPr>
            <w:rFonts w:ascii="Times New Roman" w:hAnsi="Times New Roman" w:cs="Times New Roman"/>
            <w:lang w:val="ru-RU"/>
          </w:rPr>
          <w:t>/</w:t>
        </w:r>
      </w:hyperlink>
    </w:p>
    <w:p w14:paraId="0E2CC89D" w14:textId="77777777" w:rsidR="003D42AE" w:rsidRPr="00B33E2E" w:rsidRDefault="00C638B4" w:rsidP="004A2E23">
      <w:pPr>
        <w:pStyle w:val="af"/>
        <w:spacing w:line="275" w:lineRule="exact"/>
        <w:rPr>
          <w:lang w:val="ru-RU"/>
        </w:rPr>
      </w:pPr>
      <w:hyperlink r:id="rId28">
        <w:r w:rsidR="003D42AE" w:rsidRPr="004A2E23">
          <w:rPr>
            <w:rFonts w:ascii="Times New Roman" w:hAnsi="Times New Roman" w:cs="Times New Roman"/>
          </w:rPr>
          <w:t>http</w:t>
        </w:r>
        <w:r w:rsidR="003D42AE" w:rsidRPr="004A2E23">
          <w:rPr>
            <w:rFonts w:ascii="Times New Roman" w:hAnsi="Times New Roman" w:cs="Times New Roman"/>
            <w:lang w:val="ru-RU"/>
          </w:rPr>
          <w:t>://</w:t>
        </w:r>
        <w:r w:rsidR="003D42AE" w:rsidRPr="004A2E23">
          <w:rPr>
            <w:rFonts w:ascii="Times New Roman" w:hAnsi="Times New Roman" w:cs="Times New Roman"/>
          </w:rPr>
          <w:t>school</w:t>
        </w:r>
        <w:r w:rsidR="003D42AE" w:rsidRPr="004A2E23">
          <w:rPr>
            <w:rFonts w:ascii="Times New Roman" w:hAnsi="Times New Roman" w:cs="Times New Roman"/>
            <w:lang w:val="ru-RU"/>
          </w:rPr>
          <w:t>-</w:t>
        </w:r>
        <w:r w:rsidR="003D42AE" w:rsidRPr="004A2E23">
          <w:rPr>
            <w:rFonts w:ascii="Times New Roman" w:hAnsi="Times New Roman" w:cs="Times New Roman"/>
          </w:rPr>
          <w:t>collection</w:t>
        </w:r>
        <w:r w:rsidR="003D42AE" w:rsidRPr="004A2E23">
          <w:rPr>
            <w:rFonts w:ascii="Times New Roman" w:hAnsi="Times New Roman" w:cs="Times New Roman"/>
            <w:lang w:val="ru-RU"/>
          </w:rPr>
          <w:t>.</w:t>
        </w:r>
        <w:proofErr w:type="spellStart"/>
        <w:r w:rsidR="003D42AE" w:rsidRPr="004A2E23">
          <w:rPr>
            <w:rFonts w:ascii="Times New Roman" w:hAnsi="Times New Roman" w:cs="Times New Roman"/>
          </w:rPr>
          <w:t>edu</w:t>
        </w:r>
        <w:proofErr w:type="spellEnd"/>
        <w:r w:rsidR="003D42AE" w:rsidRPr="004A2E23">
          <w:rPr>
            <w:rFonts w:ascii="Times New Roman" w:hAnsi="Times New Roman" w:cs="Times New Roman"/>
            <w:lang w:val="ru-RU"/>
          </w:rPr>
          <w:t>.</w:t>
        </w:r>
        <w:proofErr w:type="spellStart"/>
        <w:r w:rsidR="003D42AE" w:rsidRPr="004A2E23">
          <w:rPr>
            <w:rFonts w:ascii="Times New Roman" w:hAnsi="Times New Roman" w:cs="Times New Roman"/>
          </w:rPr>
          <w:t>ru</w:t>
        </w:r>
        <w:proofErr w:type="spellEnd"/>
        <w:r w:rsidR="003D42AE" w:rsidRPr="004A2E23">
          <w:rPr>
            <w:rFonts w:ascii="Times New Roman" w:hAnsi="Times New Roman" w:cs="Times New Roman"/>
            <w:lang w:val="ru-RU"/>
          </w:rPr>
          <w:t>/</w:t>
        </w:r>
      </w:hyperlink>
    </w:p>
    <w:p w14:paraId="6718EA14" w14:textId="77777777" w:rsidR="003D42AE" w:rsidRDefault="003D42AE" w:rsidP="003D42AE">
      <w:pPr>
        <w:pStyle w:val="11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7D016A63" wp14:editId="3A5B62A8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3175" r="3810" b="0"/>
                <wp:wrapTopAndBottom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52BF389" id="Прямоугольник 5" o:spid="_x0000_s1026" style="position:absolute;margin-left:33.3pt;margin-top:22.9pt;width:528.15pt;height:.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14:paraId="41D8E033" w14:textId="77777777" w:rsidR="003D42AE" w:rsidRDefault="003D42AE" w:rsidP="003D42AE">
      <w:pPr>
        <w:spacing w:before="179"/>
        <w:ind w:left="106"/>
        <w:rPr>
          <w:b/>
          <w:sz w:val="24"/>
          <w:lang w:val="ru-RU"/>
        </w:rPr>
      </w:pPr>
      <w:r w:rsidRPr="003D42AE">
        <w:rPr>
          <w:b/>
          <w:sz w:val="24"/>
          <w:lang w:val="ru-RU"/>
        </w:rPr>
        <w:t>УЧЕБНОЕ</w:t>
      </w:r>
      <w:r w:rsidRPr="003D42AE">
        <w:rPr>
          <w:b/>
          <w:spacing w:val="-9"/>
          <w:sz w:val="24"/>
          <w:lang w:val="ru-RU"/>
        </w:rPr>
        <w:t xml:space="preserve"> </w:t>
      </w:r>
      <w:r w:rsidRPr="003D42AE">
        <w:rPr>
          <w:b/>
          <w:sz w:val="24"/>
          <w:lang w:val="ru-RU"/>
        </w:rPr>
        <w:t>ОБОРУДОВАНИЕ</w:t>
      </w:r>
    </w:p>
    <w:p w14:paraId="381DE3B0" w14:textId="77777777" w:rsidR="003D42AE" w:rsidRPr="004A2E23" w:rsidRDefault="004A2E23" w:rsidP="004A2E23">
      <w:pPr>
        <w:autoSpaceDE w:val="0"/>
        <w:autoSpaceDN w:val="0"/>
        <w:spacing w:before="254" w:after="0" w:line="290" w:lineRule="auto"/>
        <w:ind w:right="8064"/>
        <w:rPr>
          <w:b/>
          <w:sz w:val="24"/>
          <w:szCs w:val="24"/>
          <w:lang w:val="ru-RU"/>
        </w:rPr>
      </w:pPr>
      <w:r w:rsidRPr="004A2E2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Справочные таблицы</w:t>
      </w:r>
    </w:p>
    <w:p w14:paraId="6DB4A4A3" w14:textId="77777777" w:rsidR="00316728" w:rsidRPr="004A2E23" w:rsidRDefault="003D42AE" w:rsidP="004A2E23">
      <w:pPr>
        <w:pStyle w:val="110"/>
        <w:spacing w:before="0"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  <w:r w:rsidR="004A2E23">
        <w:t xml:space="preserve"> </w:t>
      </w:r>
      <w:r w:rsidR="00A20704" w:rsidRPr="004A2E23">
        <w:rPr>
          <w:color w:val="000000"/>
        </w:rPr>
        <w:t xml:space="preserve">Мультимедийный проектор </w:t>
      </w:r>
      <w:r w:rsidR="00A20704" w:rsidRPr="004A2E23">
        <w:br/>
      </w:r>
      <w:r w:rsidR="00A20704" w:rsidRPr="004A2E23">
        <w:rPr>
          <w:color w:val="000000"/>
        </w:rPr>
        <w:t>Презентации</w:t>
      </w:r>
    </w:p>
    <w:sectPr w:rsidR="00316728" w:rsidRPr="004A2E23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6C54250"/>
    <w:multiLevelType w:val="hybridMultilevel"/>
    <w:tmpl w:val="4D820D36"/>
    <w:lvl w:ilvl="0" w:tplc="351034F2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7C5148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B800658C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15A2284C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701EBBC6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53323F5C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0360D054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DF02D8E8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D9B6ABB8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10">
    <w:nsid w:val="2FEF1181"/>
    <w:multiLevelType w:val="hybridMultilevel"/>
    <w:tmpl w:val="731A168A"/>
    <w:lvl w:ilvl="0" w:tplc="28EEAD8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A62E0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7DFA7ABA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92AE8D0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F828CA4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E17CF792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53904C12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E368920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97286F8A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1">
    <w:nsid w:val="4173166A"/>
    <w:multiLevelType w:val="hybridMultilevel"/>
    <w:tmpl w:val="301647EA"/>
    <w:lvl w:ilvl="0" w:tplc="6672B24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9F0516A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CF22D432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FE0A5418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A060F17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42ECA8B0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D3F4D97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7BC5B2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79DEAC26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2">
    <w:nsid w:val="4679432F"/>
    <w:multiLevelType w:val="hybridMultilevel"/>
    <w:tmpl w:val="5156B3E4"/>
    <w:lvl w:ilvl="0" w:tplc="C1902DE6">
      <w:start w:val="1"/>
      <w:numFmt w:val="decimal"/>
      <w:lvlText w:val="%1."/>
      <w:lvlJc w:val="left"/>
      <w:pPr>
        <w:ind w:left="80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3B0CC81C">
      <w:numFmt w:val="bullet"/>
      <w:lvlText w:val="•"/>
      <w:lvlJc w:val="left"/>
      <w:pPr>
        <w:ind w:left="340" w:hanging="157"/>
      </w:pPr>
      <w:rPr>
        <w:rFonts w:hint="default"/>
        <w:lang w:val="ru-RU" w:eastAsia="en-US" w:bidi="ar-SA"/>
      </w:rPr>
    </w:lvl>
    <w:lvl w:ilvl="2" w:tplc="547A2424">
      <w:numFmt w:val="bullet"/>
      <w:lvlText w:val="•"/>
      <w:lvlJc w:val="left"/>
      <w:pPr>
        <w:ind w:left="601" w:hanging="157"/>
      </w:pPr>
      <w:rPr>
        <w:rFonts w:hint="default"/>
        <w:lang w:val="ru-RU" w:eastAsia="en-US" w:bidi="ar-SA"/>
      </w:rPr>
    </w:lvl>
    <w:lvl w:ilvl="3" w:tplc="CF06CBFE">
      <w:numFmt w:val="bullet"/>
      <w:lvlText w:val="•"/>
      <w:lvlJc w:val="left"/>
      <w:pPr>
        <w:ind w:left="861" w:hanging="157"/>
      </w:pPr>
      <w:rPr>
        <w:rFonts w:hint="default"/>
        <w:lang w:val="ru-RU" w:eastAsia="en-US" w:bidi="ar-SA"/>
      </w:rPr>
    </w:lvl>
    <w:lvl w:ilvl="4" w:tplc="4A74BD08">
      <w:numFmt w:val="bullet"/>
      <w:lvlText w:val="•"/>
      <w:lvlJc w:val="left"/>
      <w:pPr>
        <w:ind w:left="1122" w:hanging="157"/>
      </w:pPr>
      <w:rPr>
        <w:rFonts w:hint="default"/>
        <w:lang w:val="ru-RU" w:eastAsia="en-US" w:bidi="ar-SA"/>
      </w:rPr>
    </w:lvl>
    <w:lvl w:ilvl="5" w:tplc="53F69812">
      <w:numFmt w:val="bullet"/>
      <w:lvlText w:val="•"/>
      <w:lvlJc w:val="left"/>
      <w:pPr>
        <w:ind w:left="1383" w:hanging="157"/>
      </w:pPr>
      <w:rPr>
        <w:rFonts w:hint="default"/>
        <w:lang w:val="ru-RU" w:eastAsia="en-US" w:bidi="ar-SA"/>
      </w:rPr>
    </w:lvl>
    <w:lvl w:ilvl="6" w:tplc="8C66C79E">
      <w:numFmt w:val="bullet"/>
      <w:lvlText w:val="•"/>
      <w:lvlJc w:val="left"/>
      <w:pPr>
        <w:ind w:left="1643" w:hanging="157"/>
      </w:pPr>
      <w:rPr>
        <w:rFonts w:hint="default"/>
        <w:lang w:val="ru-RU" w:eastAsia="en-US" w:bidi="ar-SA"/>
      </w:rPr>
    </w:lvl>
    <w:lvl w:ilvl="7" w:tplc="7CB6D3D0">
      <w:numFmt w:val="bullet"/>
      <w:lvlText w:val="•"/>
      <w:lvlJc w:val="left"/>
      <w:pPr>
        <w:ind w:left="1904" w:hanging="157"/>
      </w:pPr>
      <w:rPr>
        <w:rFonts w:hint="default"/>
        <w:lang w:val="ru-RU" w:eastAsia="en-US" w:bidi="ar-SA"/>
      </w:rPr>
    </w:lvl>
    <w:lvl w:ilvl="8" w:tplc="6680A42C">
      <w:numFmt w:val="bullet"/>
      <w:lvlText w:val="•"/>
      <w:lvlJc w:val="left"/>
      <w:pPr>
        <w:ind w:left="2164" w:hanging="157"/>
      </w:pPr>
      <w:rPr>
        <w:rFonts w:hint="default"/>
        <w:lang w:val="ru-RU" w:eastAsia="en-US" w:bidi="ar-SA"/>
      </w:rPr>
    </w:lvl>
  </w:abstractNum>
  <w:abstractNum w:abstractNumId="13">
    <w:nsid w:val="7B1F2A14"/>
    <w:multiLevelType w:val="hybridMultilevel"/>
    <w:tmpl w:val="1D8A862A"/>
    <w:lvl w:ilvl="0" w:tplc="876EEB84">
      <w:start w:val="6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025996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4D9E36D8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461CFDA8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B694CCBA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9AA2A99A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08EA45B2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0F0CA710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B5DE8A32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13"/>
  </w:num>
  <w:num w:numId="12">
    <w:abstractNumId w:val="9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516D8"/>
    <w:rsid w:val="001830AB"/>
    <w:rsid w:val="00206CE5"/>
    <w:rsid w:val="00221404"/>
    <w:rsid w:val="002219A0"/>
    <w:rsid w:val="00281335"/>
    <w:rsid w:val="0029639D"/>
    <w:rsid w:val="00316728"/>
    <w:rsid w:val="00326F90"/>
    <w:rsid w:val="00347395"/>
    <w:rsid w:val="00351A45"/>
    <w:rsid w:val="00361B73"/>
    <w:rsid w:val="003A4699"/>
    <w:rsid w:val="003B32BE"/>
    <w:rsid w:val="003D42AE"/>
    <w:rsid w:val="00480538"/>
    <w:rsid w:val="004961C5"/>
    <w:rsid w:val="004A2E23"/>
    <w:rsid w:val="00502C7D"/>
    <w:rsid w:val="00507DBD"/>
    <w:rsid w:val="00510519"/>
    <w:rsid w:val="0063076D"/>
    <w:rsid w:val="006308B4"/>
    <w:rsid w:val="006842F2"/>
    <w:rsid w:val="006B65C3"/>
    <w:rsid w:val="00721900"/>
    <w:rsid w:val="00730117"/>
    <w:rsid w:val="00781B11"/>
    <w:rsid w:val="008B076B"/>
    <w:rsid w:val="008D4C65"/>
    <w:rsid w:val="0094721C"/>
    <w:rsid w:val="00992A8D"/>
    <w:rsid w:val="00A20704"/>
    <w:rsid w:val="00AA1D8D"/>
    <w:rsid w:val="00AC7625"/>
    <w:rsid w:val="00AD173B"/>
    <w:rsid w:val="00B14BF9"/>
    <w:rsid w:val="00B33E2E"/>
    <w:rsid w:val="00B41751"/>
    <w:rsid w:val="00B47730"/>
    <w:rsid w:val="00BC3A97"/>
    <w:rsid w:val="00C638B4"/>
    <w:rsid w:val="00CB0664"/>
    <w:rsid w:val="00CB0AFD"/>
    <w:rsid w:val="00D0558F"/>
    <w:rsid w:val="00D6721B"/>
    <w:rsid w:val="00D96BFF"/>
    <w:rsid w:val="00E346E7"/>
    <w:rsid w:val="00F40013"/>
    <w:rsid w:val="00FC693F"/>
    <w:rsid w:val="00FD05AC"/>
    <w:rsid w:val="00FD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3E4E3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1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1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1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4961C5"/>
    <w:rPr>
      <w:color w:val="0000FF" w:themeColor="hyperlink"/>
      <w:u w:val="single"/>
    </w:rPr>
  </w:style>
  <w:style w:type="numbering" w:customStyle="1" w:styleId="14">
    <w:name w:val="Нет списка1"/>
    <w:next w:val="a4"/>
    <w:uiPriority w:val="99"/>
    <w:semiHidden/>
    <w:unhideWhenUsed/>
    <w:rsid w:val="00992A8D"/>
  </w:style>
  <w:style w:type="character" w:customStyle="1" w:styleId="widgetinline">
    <w:name w:val="_widgetinline"/>
    <w:basedOn w:val="a2"/>
    <w:rsid w:val="00992A8D"/>
  </w:style>
  <w:style w:type="table" w:customStyle="1" w:styleId="TableNormal">
    <w:name w:val="Table Normal"/>
    <w:uiPriority w:val="2"/>
    <w:semiHidden/>
    <w:unhideWhenUsed/>
    <w:qFormat/>
    <w:rsid w:val="00502C7D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502C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customStyle="1" w:styleId="110">
    <w:name w:val="Заголовок 11"/>
    <w:basedOn w:val="a1"/>
    <w:uiPriority w:val="1"/>
    <w:qFormat/>
    <w:rsid w:val="003D42AE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styleId="aff9">
    <w:name w:val="FollowedHyperlink"/>
    <w:basedOn w:val="a2"/>
    <w:uiPriority w:val="99"/>
    <w:semiHidden/>
    <w:unhideWhenUsed/>
    <w:rsid w:val="003D42AE"/>
    <w:rPr>
      <w:color w:val="800080" w:themeColor="followedHyperlink"/>
      <w:u w:val="single"/>
    </w:rPr>
  </w:style>
  <w:style w:type="table" w:customStyle="1" w:styleId="TableGrid">
    <w:name w:val="TableGrid"/>
    <w:rsid w:val="00E346E7"/>
    <w:pPr>
      <w:spacing w:after="0" w:line="240" w:lineRule="auto"/>
    </w:pPr>
    <w:rPr>
      <w:rFonts w:ascii="Calibri" w:eastAsia="Times New Roman" w:hAnsi="Calibri" w:cs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a">
    <w:name w:val="Balloon Text"/>
    <w:basedOn w:val="a1"/>
    <w:link w:val="affb"/>
    <w:uiPriority w:val="99"/>
    <w:semiHidden/>
    <w:unhideWhenUsed/>
    <w:rsid w:val="00F40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2"/>
    <w:link w:val="affa"/>
    <w:uiPriority w:val="99"/>
    <w:semiHidden/>
    <w:rsid w:val="00F400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1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1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1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4961C5"/>
    <w:rPr>
      <w:color w:val="0000FF" w:themeColor="hyperlink"/>
      <w:u w:val="single"/>
    </w:rPr>
  </w:style>
  <w:style w:type="numbering" w:customStyle="1" w:styleId="14">
    <w:name w:val="Нет списка1"/>
    <w:next w:val="a4"/>
    <w:uiPriority w:val="99"/>
    <w:semiHidden/>
    <w:unhideWhenUsed/>
    <w:rsid w:val="00992A8D"/>
  </w:style>
  <w:style w:type="character" w:customStyle="1" w:styleId="widgetinline">
    <w:name w:val="_widgetinline"/>
    <w:basedOn w:val="a2"/>
    <w:rsid w:val="00992A8D"/>
  </w:style>
  <w:style w:type="table" w:customStyle="1" w:styleId="TableNormal">
    <w:name w:val="Table Normal"/>
    <w:uiPriority w:val="2"/>
    <w:semiHidden/>
    <w:unhideWhenUsed/>
    <w:qFormat/>
    <w:rsid w:val="00502C7D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502C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customStyle="1" w:styleId="110">
    <w:name w:val="Заголовок 11"/>
    <w:basedOn w:val="a1"/>
    <w:uiPriority w:val="1"/>
    <w:qFormat/>
    <w:rsid w:val="003D42AE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styleId="aff9">
    <w:name w:val="FollowedHyperlink"/>
    <w:basedOn w:val="a2"/>
    <w:uiPriority w:val="99"/>
    <w:semiHidden/>
    <w:unhideWhenUsed/>
    <w:rsid w:val="003D42AE"/>
    <w:rPr>
      <w:color w:val="800080" w:themeColor="followedHyperlink"/>
      <w:u w:val="single"/>
    </w:rPr>
  </w:style>
  <w:style w:type="table" w:customStyle="1" w:styleId="TableGrid">
    <w:name w:val="TableGrid"/>
    <w:rsid w:val="00E346E7"/>
    <w:pPr>
      <w:spacing w:after="0" w:line="240" w:lineRule="auto"/>
    </w:pPr>
    <w:rPr>
      <w:rFonts w:ascii="Calibri" w:eastAsia="Times New Roman" w:hAnsi="Calibri" w:cs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a">
    <w:name w:val="Balloon Text"/>
    <w:basedOn w:val="a1"/>
    <w:link w:val="affb"/>
    <w:uiPriority w:val="99"/>
    <w:semiHidden/>
    <w:unhideWhenUsed/>
    <w:rsid w:val="00F40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2"/>
    <w:link w:val="affa"/>
    <w:uiPriority w:val="99"/>
    <w:semiHidden/>
    <w:rsid w:val="00F400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7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1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13" Type="http://schemas.openxmlformats.org/officeDocument/2006/relationships/hyperlink" Target="http://school-collektion.edu/ru" TargetMode="External"/><Relationship Id="rId18" Type="http://schemas.openxmlformats.org/officeDocument/2006/relationships/hyperlink" Target="http://www.metodkabinet.eu/" TargetMode="External"/><Relationship Id="rId26" Type="http://schemas.openxmlformats.org/officeDocument/2006/relationships/hyperlink" Target="http://ru.wikipedia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du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indows.edu/ru" TargetMode="External"/><Relationship Id="rId17" Type="http://schemas.openxmlformats.org/officeDocument/2006/relationships/hyperlink" Target="http://www.nachalka.com/biblioteka" TargetMode="External"/><Relationship Id="rId25" Type="http://schemas.openxmlformats.org/officeDocument/2006/relationships/hyperlink" Target="https://clck.ru/aib3H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atalog.iot.ru/" TargetMode="External"/><Relationship Id="rId20" Type="http://schemas.openxmlformats.org/officeDocument/2006/relationships/hyperlink" Target="http://www.school.edu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usabiqe.edu.az/" TargetMode="External"/><Relationship Id="rId24" Type="http://schemas.openxmlformats.org/officeDocument/2006/relationships/hyperlink" Target="http://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or.edu.ru/" TargetMode="External"/><Relationship Id="rId23" Type="http://schemas.openxmlformats.org/officeDocument/2006/relationships/hyperlink" Target="http://arch.rgdb.ru/xmlui/" TargetMode="External"/><Relationship Id="rId28" Type="http://schemas.openxmlformats.org/officeDocument/2006/relationships/hyperlink" Target="http://school-collection.edu.ru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catalog.io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usabiqe.edu.az/" TargetMode="External"/><Relationship Id="rId14" Type="http://schemas.openxmlformats.org/officeDocument/2006/relationships/hyperlink" Target="http://fcior.edu.ru/" TargetMode="External"/><Relationship Id="rId22" Type="http://schemas.openxmlformats.org/officeDocument/2006/relationships/hyperlink" Target="http://ru.wikipedia.org/" TargetMode="External"/><Relationship Id="rId27" Type="http://schemas.openxmlformats.org/officeDocument/2006/relationships/hyperlink" Target="http://arch.rgdb.ru/xmlui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9C3D48F-0AFB-44EA-ADED-CE9450664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6514</Words>
  <Characters>37135</Characters>
  <Application>Microsoft Office Word</Application>
  <DocSecurity>0</DocSecurity>
  <Lines>309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43562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Ната</cp:lastModifiedBy>
  <cp:revision>43</cp:revision>
  <cp:lastPrinted>2022-10-15T18:32:00Z</cp:lastPrinted>
  <dcterms:created xsi:type="dcterms:W3CDTF">2013-12-23T23:15:00Z</dcterms:created>
  <dcterms:modified xsi:type="dcterms:W3CDTF">2022-10-31T08:05:00Z</dcterms:modified>
  <cp:category/>
</cp:coreProperties>
</file>